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EC7EE" w14:textId="77777777" w:rsidR="00D54FC4" w:rsidRPr="00E94601" w:rsidRDefault="00D54FC4" w:rsidP="00D54FC4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022DF2" w:rsidRPr="004E6B8E">
        <w:rPr>
          <w:rFonts w:eastAsia="PMingLiU"/>
          <w:b/>
          <w:i/>
          <w:sz w:val="28"/>
          <w:szCs w:val="28"/>
          <w:lang w:val="en-US"/>
        </w:rPr>
        <w:t>IV</w:t>
      </w:r>
      <w:r w:rsidR="00022DF2">
        <w:rPr>
          <w:rFonts w:eastAsia="PMingLiU"/>
          <w:b/>
          <w:i/>
          <w:sz w:val="28"/>
          <w:szCs w:val="28"/>
        </w:rPr>
        <w:t>.6</w:t>
      </w:r>
    </w:p>
    <w:p w14:paraId="6BA8DBA9" w14:textId="77777777" w:rsidR="00D54FC4" w:rsidRDefault="00D54FC4" w:rsidP="00D54FC4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47FFD94E" w14:textId="77777777" w:rsidR="00D54FC4" w:rsidRDefault="00D54FC4" w:rsidP="00D54FC4">
      <w:pPr>
        <w:spacing w:line="360" w:lineRule="auto"/>
        <w:jc w:val="both"/>
        <w:rPr>
          <w:bCs/>
          <w:sz w:val="28"/>
          <w:szCs w:val="28"/>
        </w:rPr>
      </w:pPr>
    </w:p>
    <w:p w14:paraId="3D40695E" w14:textId="77777777" w:rsidR="00D54FC4" w:rsidRDefault="00D54FC4" w:rsidP="00D54FC4">
      <w:pPr>
        <w:spacing w:line="360" w:lineRule="auto"/>
        <w:jc w:val="both"/>
        <w:rPr>
          <w:bCs/>
          <w:sz w:val="28"/>
          <w:szCs w:val="28"/>
        </w:rPr>
      </w:pPr>
    </w:p>
    <w:p w14:paraId="6B17016E" w14:textId="77777777" w:rsidR="00D54FC4" w:rsidRDefault="00D54FC4" w:rsidP="00D54FC4">
      <w:pPr>
        <w:spacing w:line="360" w:lineRule="auto"/>
        <w:jc w:val="both"/>
        <w:rPr>
          <w:bCs/>
          <w:sz w:val="28"/>
          <w:szCs w:val="28"/>
        </w:rPr>
      </w:pPr>
    </w:p>
    <w:p w14:paraId="6C9EC155" w14:textId="77777777" w:rsidR="00D54FC4" w:rsidRDefault="00D54FC4" w:rsidP="00D54FC4">
      <w:pPr>
        <w:spacing w:line="360" w:lineRule="auto"/>
        <w:jc w:val="both"/>
        <w:rPr>
          <w:bCs/>
          <w:sz w:val="28"/>
          <w:szCs w:val="28"/>
        </w:rPr>
      </w:pPr>
    </w:p>
    <w:p w14:paraId="216BDB22" w14:textId="77777777" w:rsidR="00D54FC4" w:rsidRDefault="00D54FC4" w:rsidP="00077F47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производственной практики</w:t>
      </w:r>
    </w:p>
    <w:p w14:paraId="41C26791" w14:textId="77777777" w:rsidR="00D54FC4" w:rsidRDefault="00D54FC4" w:rsidP="00D54FC4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5A0BF2B3" w14:textId="77777777" w:rsidR="00630FAF" w:rsidRDefault="00630FAF" w:rsidP="00D54FC4">
      <w:pPr>
        <w:jc w:val="center"/>
        <w:rPr>
          <w:b/>
          <w:bCs/>
          <w:caps/>
          <w:sz w:val="28"/>
          <w:szCs w:val="28"/>
        </w:rPr>
      </w:pPr>
    </w:p>
    <w:p w14:paraId="176AB2BE" w14:textId="77777777" w:rsidR="00D54FC4" w:rsidRPr="00630FAF" w:rsidRDefault="00630FAF" w:rsidP="00D54FC4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ПМ.06</w:t>
      </w:r>
      <w:r w:rsidRPr="00630FAF">
        <w:rPr>
          <w:bCs/>
          <w:caps/>
          <w:sz w:val="28"/>
          <w:szCs w:val="28"/>
        </w:rPr>
        <w:t xml:space="preserve"> Выполнение работ по профессии «Монтажник оборудования связи»</w:t>
      </w: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D54FC4" w14:paraId="0DDAC682" w14:textId="77777777" w:rsidTr="00BA61F0"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7E435" w14:textId="77777777" w:rsidR="00D54FC4" w:rsidRDefault="00D54FC4" w:rsidP="00BA61F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1CFE2971" w14:textId="77777777" w:rsidR="00D54FC4" w:rsidRDefault="00D54FC4" w:rsidP="00D54FC4">
      <w:pPr>
        <w:spacing w:line="360" w:lineRule="auto"/>
        <w:jc w:val="both"/>
        <w:rPr>
          <w:bCs/>
          <w:sz w:val="28"/>
          <w:szCs w:val="28"/>
        </w:rPr>
      </w:pPr>
    </w:p>
    <w:p w14:paraId="5D88A113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5D984B9D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3699AD96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40A52E61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1BF125BE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0D41B016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2C0CE91A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06574B43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5DEF0162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351507B6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02D5954E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56CD900D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271C1DD7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7CB186C9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418CCA60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513C9A5E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1CFAEBA8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612F47E6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6DE62169" w14:textId="77777777" w:rsidR="00D54FC4" w:rsidRDefault="00D54FC4" w:rsidP="00D54FC4">
      <w:pPr>
        <w:spacing w:line="360" w:lineRule="auto"/>
        <w:jc w:val="both"/>
        <w:rPr>
          <w:b/>
          <w:bCs/>
          <w:sz w:val="28"/>
          <w:szCs w:val="28"/>
        </w:rPr>
      </w:pPr>
    </w:p>
    <w:p w14:paraId="309CB7B3" w14:textId="29587CED" w:rsidR="00D54FC4" w:rsidRDefault="00D54FC4" w:rsidP="00BF3AA8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BF3AA8">
        <w:rPr>
          <w:bCs/>
          <w:sz w:val="28"/>
          <w:szCs w:val="28"/>
        </w:rPr>
        <w:t>21</w:t>
      </w:r>
    </w:p>
    <w:p w14:paraId="07401FEE" w14:textId="77777777" w:rsidR="00D54FC4" w:rsidRDefault="00D54FC4" w:rsidP="00D54FC4">
      <w:pPr>
        <w:rPr>
          <w:b/>
          <w:bCs/>
          <w:caps/>
        </w:rPr>
      </w:pPr>
      <w:r>
        <w:rPr>
          <w:caps/>
          <w:sz w:val="28"/>
          <w:szCs w:val="28"/>
        </w:rPr>
        <w:lastRenderedPageBreak/>
        <w:t>РазработчикИ:</w:t>
      </w:r>
      <w:r>
        <w:rPr>
          <w:b/>
          <w:bCs/>
          <w:caps/>
        </w:rPr>
        <w:tab/>
      </w:r>
    </w:p>
    <w:p w14:paraId="42158F07" w14:textId="77777777" w:rsidR="00D54FC4" w:rsidRDefault="00D54FC4" w:rsidP="00D54FC4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D54FC4" w14:paraId="2D943186" w14:textId="77777777" w:rsidTr="00BA61F0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E7C4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3D70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FFD3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</w:tr>
      <w:tr w:rsidR="00D54FC4" w14:paraId="7FEAC4F5" w14:textId="77777777" w:rsidTr="00BA61F0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9C6D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C4A9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  <w:p w14:paraId="4A0A50AD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90E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Кабирова Э.Р.</w:t>
            </w:r>
          </w:p>
          <w:p w14:paraId="26BEC726" w14:textId="77777777" w:rsidR="00D54FC4" w:rsidRDefault="00D54FC4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Елистратова Э.Р.</w:t>
            </w:r>
          </w:p>
        </w:tc>
      </w:tr>
    </w:tbl>
    <w:p w14:paraId="6C92E822" w14:textId="77777777" w:rsidR="00D54FC4" w:rsidRDefault="00D54FC4" w:rsidP="00D54FC4">
      <w:pPr>
        <w:rPr>
          <w:b/>
          <w:bCs/>
          <w:sz w:val="28"/>
          <w:szCs w:val="28"/>
        </w:rPr>
      </w:pPr>
    </w:p>
    <w:p w14:paraId="5AE04760" w14:textId="77777777" w:rsidR="00D54FC4" w:rsidRDefault="00D54FC4" w:rsidP="00D54FC4">
      <w:pPr>
        <w:rPr>
          <w:b/>
          <w:bCs/>
          <w:sz w:val="28"/>
          <w:szCs w:val="28"/>
        </w:rPr>
      </w:pPr>
    </w:p>
    <w:p w14:paraId="691F24C9" w14:textId="77777777" w:rsidR="00D54FC4" w:rsidRDefault="00D54FC4" w:rsidP="00D54FC4">
      <w:pPr>
        <w:jc w:val="center"/>
        <w:rPr>
          <w:sz w:val="28"/>
          <w:szCs w:val="28"/>
        </w:rPr>
      </w:pPr>
      <w:r>
        <w:rPr>
          <w:b/>
        </w:rPr>
        <w:t>Содержание</w:t>
      </w:r>
    </w:p>
    <w:p w14:paraId="6AD316F9" w14:textId="77777777" w:rsidR="00D54FC4" w:rsidRDefault="00D54FC4" w:rsidP="00D54FC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D54FC4" w14:paraId="74ED8723" w14:textId="77777777" w:rsidTr="00BA61F0">
        <w:tc>
          <w:tcPr>
            <w:tcW w:w="9180" w:type="dxa"/>
          </w:tcPr>
          <w:p w14:paraId="3F253423" w14:textId="77777777" w:rsidR="00D54FC4" w:rsidRDefault="00D54FC4" w:rsidP="00BA61F0">
            <w:pPr>
              <w:jc w:val="center"/>
            </w:pPr>
          </w:p>
        </w:tc>
        <w:tc>
          <w:tcPr>
            <w:tcW w:w="673" w:type="dxa"/>
            <w:hideMark/>
          </w:tcPr>
          <w:p w14:paraId="114DE8ED" w14:textId="77777777" w:rsidR="00D54FC4" w:rsidRDefault="00D54FC4" w:rsidP="00BA61F0"/>
        </w:tc>
      </w:tr>
      <w:tr w:rsidR="00D54FC4" w14:paraId="01C315D3" w14:textId="77777777" w:rsidTr="00BA61F0">
        <w:tc>
          <w:tcPr>
            <w:tcW w:w="9180" w:type="dxa"/>
          </w:tcPr>
          <w:p w14:paraId="57664F03" w14:textId="77777777" w:rsidR="00D54FC4" w:rsidRDefault="00D54FC4" w:rsidP="00BA61F0">
            <w:pPr>
              <w:jc w:val="center"/>
            </w:pPr>
          </w:p>
        </w:tc>
        <w:tc>
          <w:tcPr>
            <w:tcW w:w="673" w:type="dxa"/>
          </w:tcPr>
          <w:p w14:paraId="0AF20554" w14:textId="77777777" w:rsidR="00D54FC4" w:rsidRDefault="00D54FC4" w:rsidP="00BA61F0"/>
        </w:tc>
      </w:tr>
      <w:tr w:rsidR="00D54FC4" w14:paraId="0FDBAB94" w14:textId="77777777" w:rsidTr="00BA61F0">
        <w:tc>
          <w:tcPr>
            <w:tcW w:w="9180" w:type="dxa"/>
            <w:hideMark/>
          </w:tcPr>
          <w:p w14:paraId="3428FCDF" w14:textId="77777777" w:rsidR="00D54FC4" w:rsidRDefault="00D54FC4" w:rsidP="00BA61F0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2379B9DA" w14:textId="77777777" w:rsidR="00D54FC4" w:rsidRDefault="00D54FC4" w:rsidP="00BA61F0">
            <w:pPr>
              <w:jc w:val="center"/>
            </w:pPr>
          </w:p>
        </w:tc>
      </w:tr>
      <w:tr w:rsidR="00D54FC4" w14:paraId="13B16EA5" w14:textId="77777777" w:rsidTr="00BA61F0">
        <w:tc>
          <w:tcPr>
            <w:tcW w:w="9180" w:type="dxa"/>
          </w:tcPr>
          <w:p w14:paraId="7951F5E6" w14:textId="77777777" w:rsidR="00D54FC4" w:rsidRDefault="00D54FC4" w:rsidP="00BA61F0"/>
        </w:tc>
        <w:tc>
          <w:tcPr>
            <w:tcW w:w="673" w:type="dxa"/>
          </w:tcPr>
          <w:p w14:paraId="58536E0B" w14:textId="77777777" w:rsidR="00D54FC4" w:rsidRDefault="00D54FC4" w:rsidP="00BA61F0">
            <w:pPr>
              <w:jc w:val="center"/>
            </w:pPr>
          </w:p>
        </w:tc>
      </w:tr>
      <w:tr w:rsidR="00D54FC4" w14:paraId="4777A550" w14:textId="77777777" w:rsidTr="00BA61F0">
        <w:tc>
          <w:tcPr>
            <w:tcW w:w="9180" w:type="dxa"/>
            <w:hideMark/>
          </w:tcPr>
          <w:p w14:paraId="18EE70D5" w14:textId="77777777" w:rsidR="00D54FC4" w:rsidRDefault="00D54FC4" w:rsidP="00BA61F0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0E6B5A66" w14:textId="77777777" w:rsidR="00D54FC4" w:rsidRDefault="00D54FC4" w:rsidP="00BA61F0">
            <w:pPr>
              <w:jc w:val="center"/>
            </w:pPr>
          </w:p>
        </w:tc>
      </w:tr>
      <w:tr w:rsidR="00D54FC4" w14:paraId="604B5B51" w14:textId="77777777" w:rsidTr="00BA61F0">
        <w:tc>
          <w:tcPr>
            <w:tcW w:w="9180" w:type="dxa"/>
          </w:tcPr>
          <w:p w14:paraId="540DD8FC" w14:textId="77777777" w:rsidR="00D54FC4" w:rsidRDefault="00D54FC4" w:rsidP="00BA61F0"/>
        </w:tc>
        <w:tc>
          <w:tcPr>
            <w:tcW w:w="673" w:type="dxa"/>
          </w:tcPr>
          <w:p w14:paraId="324A1D1B" w14:textId="77777777" w:rsidR="00D54FC4" w:rsidRDefault="00D54FC4" w:rsidP="00BA61F0">
            <w:pPr>
              <w:jc w:val="center"/>
            </w:pPr>
          </w:p>
        </w:tc>
      </w:tr>
      <w:tr w:rsidR="00D54FC4" w14:paraId="4E014087" w14:textId="77777777" w:rsidTr="00BA61F0">
        <w:tc>
          <w:tcPr>
            <w:tcW w:w="9180" w:type="dxa"/>
            <w:hideMark/>
          </w:tcPr>
          <w:p w14:paraId="45FB0958" w14:textId="77777777" w:rsidR="00D54FC4" w:rsidRDefault="00D54FC4" w:rsidP="00BA61F0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4AA2436B" w14:textId="77777777" w:rsidR="00D54FC4" w:rsidRDefault="00D54FC4" w:rsidP="00BA61F0">
            <w:pPr>
              <w:jc w:val="center"/>
            </w:pPr>
          </w:p>
        </w:tc>
      </w:tr>
      <w:tr w:rsidR="00D54FC4" w14:paraId="166C0E9C" w14:textId="77777777" w:rsidTr="00BA61F0">
        <w:tc>
          <w:tcPr>
            <w:tcW w:w="9180" w:type="dxa"/>
          </w:tcPr>
          <w:p w14:paraId="21156106" w14:textId="77777777" w:rsidR="00D54FC4" w:rsidRDefault="00D54FC4" w:rsidP="00BA61F0"/>
        </w:tc>
        <w:tc>
          <w:tcPr>
            <w:tcW w:w="673" w:type="dxa"/>
          </w:tcPr>
          <w:p w14:paraId="4C37DED2" w14:textId="77777777" w:rsidR="00D54FC4" w:rsidRDefault="00D54FC4" w:rsidP="00BA61F0">
            <w:pPr>
              <w:jc w:val="center"/>
            </w:pPr>
          </w:p>
        </w:tc>
      </w:tr>
      <w:tr w:rsidR="00D54FC4" w14:paraId="0CC3D914" w14:textId="77777777" w:rsidTr="00BA61F0">
        <w:tc>
          <w:tcPr>
            <w:tcW w:w="9180" w:type="dxa"/>
            <w:hideMark/>
          </w:tcPr>
          <w:p w14:paraId="4A7934DD" w14:textId="77777777" w:rsidR="00D54FC4" w:rsidRDefault="00D54FC4" w:rsidP="00BA61F0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26EDD2FC" w14:textId="77777777" w:rsidR="00D54FC4" w:rsidRDefault="00D54FC4" w:rsidP="00BA61F0">
            <w:pPr>
              <w:jc w:val="center"/>
            </w:pPr>
          </w:p>
        </w:tc>
      </w:tr>
      <w:tr w:rsidR="00D54FC4" w14:paraId="076F41CF" w14:textId="77777777" w:rsidTr="00BA61F0">
        <w:tc>
          <w:tcPr>
            <w:tcW w:w="9180" w:type="dxa"/>
          </w:tcPr>
          <w:p w14:paraId="506B8B56" w14:textId="77777777" w:rsidR="00D54FC4" w:rsidRDefault="00D54FC4" w:rsidP="00BA61F0"/>
        </w:tc>
        <w:tc>
          <w:tcPr>
            <w:tcW w:w="673" w:type="dxa"/>
          </w:tcPr>
          <w:p w14:paraId="48CD4F7D" w14:textId="77777777" w:rsidR="00D54FC4" w:rsidRDefault="00D54FC4" w:rsidP="00BA61F0">
            <w:pPr>
              <w:jc w:val="center"/>
            </w:pPr>
          </w:p>
        </w:tc>
      </w:tr>
      <w:tr w:rsidR="00D54FC4" w14:paraId="5CE8B369" w14:textId="77777777" w:rsidTr="00BA61F0">
        <w:tc>
          <w:tcPr>
            <w:tcW w:w="9180" w:type="dxa"/>
            <w:hideMark/>
          </w:tcPr>
          <w:p w14:paraId="523C5C0B" w14:textId="77777777" w:rsidR="00D54FC4" w:rsidRDefault="00D54FC4" w:rsidP="00BA61F0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70A3F486" w14:textId="77777777" w:rsidR="00D54FC4" w:rsidRDefault="00D54FC4" w:rsidP="00BA61F0">
            <w:pPr>
              <w:jc w:val="center"/>
            </w:pPr>
          </w:p>
        </w:tc>
      </w:tr>
      <w:tr w:rsidR="00D54FC4" w14:paraId="5D395CFE" w14:textId="77777777" w:rsidTr="00BA61F0">
        <w:tc>
          <w:tcPr>
            <w:tcW w:w="9180" w:type="dxa"/>
          </w:tcPr>
          <w:p w14:paraId="6637B15D" w14:textId="77777777" w:rsidR="00D54FC4" w:rsidRDefault="00D54FC4" w:rsidP="00BA61F0"/>
        </w:tc>
        <w:tc>
          <w:tcPr>
            <w:tcW w:w="673" w:type="dxa"/>
            <w:hideMark/>
          </w:tcPr>
          <w:p w14:paraId="019C1E0C" w14:textId="77777777" w:rsidR="00D54FC4" w:rsidRDefault="00D54FC4" w:rsidP="00BA61F0">
            <w:pPr>
              <w:jc w:val="center"/>
            </w:pPr>
          </w:p>
        </w:tc>
      </w:tr>
      <w:tr w:rsidR="00D54FC4" w14:paraId="73C83D10" w14:textId="77777777" w:rsidTr="00BA61F0">
        <w:tc>
          <w:tcPr>
            <w:tcW w:w="9180" w:type="dxa"/>
            <w:hideMark/>
          </w:tcPr>
          <w:p w14:paraId="7CB163AC" w14:textId="77777777" w:rsidR="00D54FC4" w:rsidRDefault="00D54FC4" w:rsidP="00BA61F0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3C49BC43" w14:textId="77777777" w:rsidR="00D54FC4" w:rsidRDefault="00D54FC4" w:rsidP="00BA61F0">
            <w:pPr>
              <w:jc w:val="center"/>
            </w:pPr>
          </w:p>
        </w:tc>
      </w:tr>
      <w:tr w:rsidR="00D54FC4" w14:paraId="13EFBF1E" w14:textId="77777777" w:rsidTr="00BA61F0">
        <w:tc>
          <w:tcPr>
            <w:tcW w:w="9180" w:type="dxa"/>
          </w:tcPr>
          <w:p w14:paraId="63DB9023" w14:textId="77777777" w:rsidR="00D54FC4" w:rsidRDefault="00D54FC4" w:rsidP="00BA61F0"/>
        </w:tc>
        <w:tc>
          <w:tcPr>
            <w:tcW w:w="673" w:type="dxa"/>
          </w:tcPr>
          <w:p w14:paraId="79357C55" w14:textId="77777777" w:rsidR="00D54FC4" w:rsidRDefault="00D54FC4" w:rsidP="00BA61F0">
            <w:pPr>
              <w:jc w:val="center"/>
            </w:pPr>
          </w:p>
        </w:tc>
      </w:tr>
      <w:tr w:rsidR="00D54FC4" w14:paraId="6D2AB9F9" w14:textId="77777777" w:rsidTr="00BA61F0">
        <w:tc>
          <w:tcPr>
            <w:tcW w:w="9180" w:type="dxa"/>
            <w:hideMark/>
          </w:tcPr>
          <w:p w14:paraId="6F83ADA6" w14:textId="77777777" w:rsidR="00D54FC4" w:rsidRDefault="00D54FC4" w:rsidP="00BA61F0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29A9ABA6" w14:textId="77777777" w:rsidR="00D54FC4" w:rsidRDefault="00D54FC4" w:rsidP="00BA61F0">
            <w:pPr>
              <w:jc w:val="center"/>
            </w:pPr>
          </w:p>
        </w:tc>
      </w:tr>
    </w:tbl>
    <w:p w14:paraId="1B2D67EA" w14:textId="77777777" w:rsidR="00D54FC4" w:rsidRDefault="00D54FC4" w:rsidP="00D54FC4">
      <w:pPr>
        <w:jc w:val="center"/>
        <w:rPr>
          <w:b/>
        </w:rPr>
      </w:pPr>
    </w:p>
    <w:p w14:paraId="37F8498F" w14:textId="77777777" w:rsidR="00D54FC4" w:rsidRDefault="00D54FC4" w:rsidP="00D54FC4">
      <w:pPr>
        <w:jc w:val="center"/>
        <w:rPr>
          <w:b/>
        </w:rPr>
      </w:pPr>
    </w:p>
    <w:p w14:paraId="4B2ACCB7" w14:textId="77777777" w:rsidR="00D54FC4" w:rsidRDefault="00D54FC4" w:rsidP="00D54FC4">
      <w:pPr>
        <w:jc w:val="center"/>
        <w:rPr>
          <w:b/>
        </w:rPr>
      </w:pPr>
    </w:p>
    <w:p w14:paraId="43FC532F" w14:textId="77777777" w:rsidR="00D54FC4" w:rsidRDefault="00D54FC4" w:rsidP="00D54FC4">
      <w:pPr>
        <w:jc w:val="center"/>
        <w:rPr>
          <w:b/>
        </w:rPr>
      </w:pPr>
    </w:p>
    <w:p w14:paraId="42100F96" w14:textId="77777777" w:rsidR="00D54FC4" w:rsidRDefault="00D54FC4" w:rsidP="00D54FC4">
      <w:pPr>
        <w:jc w:val="center"/>
        <w:rPr>
          <w:b/>
        </w:rPr>
      </w:pPr>
    </w:p>
    <w:p w14:paraId="7D32BB57" w14:textId="77777777" w:rsidR="00D54FC4" w:rsidRDefault="00D54FC4" w:rsidP="00D54FC4">
      <w:pPr>
        <w:jc w:val="center"/>
        <w:rPr>
          <w:b/>
        </w:rPr>
      </w:pPr>
    </w:p>
    <w:p w14:paraId="1E49EE3F" w14:textId="77777777" w:rsidR="00D54FC4" w:rsidRDefault="00D54FC4" w:rsidP="00D54FC4">
      <w:pPr>
        <w:jc w:val="center"/>
        <w:rPr>
          <w:b/>
        </w:rPr>
      </w:pPr>
    </w:p>
    <w:p w14:paraId="1545A142" w14:textId="77777777" w:rsidR="00D54FC4" w:rsidRDefault="00D54FC4" w:rsidP="00D54FC4">
      <w:pPr>
        <w:jc w:val="center"/>
        <w:rPr>
          <w:b/>
        </w:rPr>
      </w:pPr>
    </w:p>
    <w:p w14:paraId="2B482790" w14:textId="77777777" w:rsidR="00D54FC4" w:rsidRDefault="00D54FC4" w:rsidP="00D54FC4">
      <w:pPr>
        <w:jc w:val="center"/>
        <w:rPr>
          <w:b/>
        </w:rPr>
      </w:pPr>
    </w:p>
    <w:p w14:paraId="0A2276D7" w14:textId="77777777" w:rsidR="00D54FC4" w:rsidRDefault="00D54FC4" w:rsidP="00D54FC4">
      <w:pPr>
        <w:jc w:val="center"/>
        <w:rPr>
          <w:b/>
        </w:rPr>
      </w:pPr>
    </w:p>
    <w:p w14:paraId="6735BA12" w14:textId="77777777" w:rsidR="00D54FC4" w:rsidRDefault="00D54FC4" w:rsidP="00D54FC4">
      <w:pPr>
        <w:jc w:val="center"/>
        <w:rPr>
          <w:b/>
        </w:rPr>
      </w:pPr>
    </w:p>
    <w:p w14:paraId="13302593" w14:textId="77777777" w:rsidR="00D54FC4" w:rsidRDefault="00D54FC4" w:rsidP="00D54FC4">
      <w:pPr>
        <w:jc w:val="center"/>
        <w:rPr>
          <w:b/>
        </w:rPr>
      </w:pPr>
    </w:p>
    <w:p w14:paraId="391E347F" w14:textId="77777777" w:rsidR="00D54FC4" w:rsidRDefault="00D54FC4" w:rsidP="00D54FC4">
      <w:pPr>
        <w:jc w:val="center"/>
        <w:rPr>
          <w:b/>
        </w:rPr>
      </w:pPr>
    </w:p>
    <w:p w14:paraId="56D0B989" w14:textId="77777777" w:rsidR="00D54FC4" w:rsidRDefault="00D54FC4" w:rsidP="00D54FC4">
      <w:pPr>
        <w:jc w:val="center"/>
        <w:rPr>
          <w:b/>
        </w:rPr>
      </w:pPr>
    </w:p>
    <w:p w14:paraId="206AAEF6" w14:textId="77777777" w:rsidR="00D54FC4" w:rsidRDefault="00D54FC4" w:rsidP="00D54FC4">
      <w:pPr>
        <w:jc w:val="center"/>
        <w:rPr>
          <w:b/>
        </w:rPr>
      </w:pPr>
    </w:p>
    <w:p w14:paraId="37C6E650" w14:textId="77777777" w:rsidR="00D54FC4" w:rsidRDefault="00D54FC4" w:rsidP="00D54FC4">
      <w:pPr>
        <w:jc w:val="center"/>
        <w:rPr>
          <w:b/>
        </w:rPr>
      </w:pPr>
    </w:p>
    <w:p w14:paraId="647E67D2" w14:textId="77777777" w:rsidR="00D54FC4" w:rsidRDefault="00D54FC4" w:rsidP="00D54FC4">
      <w:pPr>
        <w:jc w:val="center"/>
        <w:rPr>
          <w:b/>
        </w:rPr>
      </w:pPr>
    </w:p>
    <w:p w14:paraId="6061DE8B" w14:textId="77777777" w:rsidR="00D54FC4" w:rsidRDefault="00D54FC4" w:rsidP="00D54FC4">
      <w:pPr>
        <w:jc w:val="center"/>
        <w:rPr>
          <w:b/>
        </w:rPr>
      </w:pPr>
    </w:p>
    <w:p w14:paraId="25A372FC" w14:textId="77777777" w:rsidR="00D54FC4" w:rsidRDefault="00D54FC4" w:rsidP="00D54FC4">
      <w:pPr>
        <w:jc w:val="center"/>
        <w:rPr>
          <w:b/>
        </w:rPr>
      </w:pPr>
    </w:p>
    <w:p w14:paraId="0A7EE406" w14:textId="77777777" w:rsidR="00D54FC4" w:rsidRDefault="00D54FC4" w:rsidP="00D54FC4">
      <w:pPr>
        <w:jc w:val="center"/>
        <w:rPr>
          <w:b/>
        </w:rPr>
      </w:pPr>
    </w:p>
    <w:p w14:paraId="40FE6FAE" w14:textId="77777777" w:rsidR="00D54FC4" w:rsidRDefault="00D54FC4" w:rsidP="00D54FC4">
      <w:pPr>
        <w:jc w:val="center"/>
        <w:rPr>
          <w:b/>
        </w:rPr>
      </w:pPr>
    </w:p>
    <w:p w14:paraId="7C0F3435" w14:textId="77777777" w:rsidR="00630FAF" w:rsidRDefault="00630FAF" w:rsidP="00D54FC4">
      <w:pPr>
        <w:jc w:val="center"/>
        <w:rPr>
          <w:b/>
        </w:rPr>
      </w:pPr>
    </w:p>
    <w:p w14:paraId="6E52D8D3" w14:textId="77777777" w:rsidR="00630FAF" w:rsidRDefault="00630FAF" w:rsidP="00D54FC4">
      <w:pPr>
        <w:jc w:val="center"/>
        <w:rPr>
          <w:b/>
        </w:rPr>
      </w:pPr>
    </w:p>
    <w:p w14:paraId="7B55155A" w14:textId="77777777" w:rsidR="00D54FC4" w:rsidRDefault="00D54FC4" w:rsidP="00D54FC4">
      <w:pPr>
        <w:jc w:val="center"/>
        <w:rPr>
          <w:b/>
        </w:rPr>
      </w:pPr>
    </w:p>
    <w:p w14:paraId="0A2123E5" w14:textId="77777777" w:rsidR="00D54FC4" w:rsidRDefault="00D54FC4" w:rsidP="00D54FC4">
      <w:pPr>
        <w:jc w:val="center"/>
        <w:rPr>
          <w:b/>
        </w:rPr>
      </w:pPr>
    </w:p>
    <w:p w14:paraId="346AC7F5" w14:textId="77777777" w:rsidR="00D54FC4" w:rsidRDefault="00D54FC4" w:rsidP="00D54FC4">
      <w:pPr>
        <w:jc w:val="center"/>
        <w:rPr>
          <w:b/>
        </w:rPr>
      </w:pPr>
    </w:p>
    <w:p w14:paraId="7F85CB94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4ADFFB34" w14:textId="77777777" w:rsidR="00945115" w:rsidRDefault="00D54FC4" w:rsidP="00264C9C">
      <w:pPr>
        <w:jc w:val="center"/>
      </w:pPr>
      <w:r>
        <w:t>(</w:t>
      </w:r>
      <w:r w:rsidR="003B5BEC">
        <w:t>3</w:t>
      </w:r>
      <w:r w:rsidR="00264C9C" w:rsidRPr="00264C9C">
        <w:t xml:space="preserve"> курс </w:t>
      </w:r>
      <w:r w:rsidR="003B5BEC">
        <w:t>6</w:t>
      </w:r>
      <w:r w:rsidR="00264C9C" w:rsidRPr="00264C9C">
        <w:t xml:space="preserve"> семестр</w:t>
      </w:r>
      <w:r>
        <w:t>)</w:t>
      </w:r>
    </w:p>
    <w:p w14:paraId="0DB4DF46" w14:textId="77777777"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1534D8" w:rsidRPr="00E97704" w14:paraId="3925F69C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2AB0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08CDD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B58E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6BC9D60F" w14:textId="77777777"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 w14:paraId="5603DC0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8D93" w14:textId="77777777"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FE25" w14:textId="77777777"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B9EB2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241A15C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7EFC" w14:textId="77777777" w:rsidR="007E2FF4" w:rsidRPr="001534D8" w:rsidRDefault="007E2FF4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7B36" w14:textId="77777777" w:rsidR="007E2FF4" w:rsidRPr="00021E67" w:rsidRDefault="00021E67" w:rsidP="00021E67">
            <w:pPr>
              <w:jc w:val="both"/>
            </w:pPr>
            <w:r w:rsidRPr="00D92DFC">
              <w:sym w:font="Symbol" w:char="F02D"/>
            </w:r>
            <w:r w:rsidRPr="00D92DFC">
              <w:t xml:space="preserve"> знакомство со структурой учреждения, правилами внутреннего распорядка, организационно-правовой формой предприятия, историей создания, уставом, учредительными документами.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B596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0D19F84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6EC7" w14:textId="77777777" w:rsidR="007E2FF4" w:rsidRPr="001534D8" w:rsidRDefault="007E2FF4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88F5" w14:textId="77777777" w:rsidR="007E2FF4" w:rsidRPr="00021E67" w:rsidRDefault="00021E67" w:rsidP="00021E67">
            <w:pPr>
              <w:jc w:val="both"/>
            </w:pPr>
            <w:r w:rsidRPr="00D92DFC">
              <w:sym w:font="Symbol" w:char="F02D"/>
            </w:r>
            <w:r w:rsidRPr="00D92DFC">
              <w:t xml:space="preserve"> инструктаж по охране труда, пожарной безопасности и оказанию первой медицинской (доврачебной) помощи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EF7B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6C2C49AA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7B223" w14:textId="77777777" w:rsidR="007E2FF4" w:rsidRPr="001534D8" w:rsidRDefault="007E2FF4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AE7A" w14:textId="77777777" w:rsidR="007E2FF4" w:rsidRPr="00A673E6" w:rsidRDefault="00021E67" w:rsidP="00021E67">
            <w:pPr>
              <w:jc w:val="both"/>
            </w:pPr>
            <w:r w:rsidRPr="00D92DFC">
              <w:t xml:space="preserve">Выполнение разметки трасс и мест установки крепежных деталей на основании проектной документации.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35EA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:rsidRPr="00E97704" w14:paraId="43BA1E97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0207" w14:textId="77777777" w:rsidR="007E2FF4" w:rsidRPr="001534D8" w:rsidRDefault="007E2FF4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CFBD" w14:textId="77777777" w:rsidR="007E2FF4" w:rsidRPr="00021E67" w:rsidRDefault="00021E67" w:rsidP="00021E67">
            <w:pPr>
              <w:jc w:val="both"/>
            </w:pPr>
            <w:r w:rsidRPr="00D92DFC">
              <w:t xml:space="preserve">Привязка трасс к местам расположения распределительных устройств, вводов, пусковых приборов и приемников электроэнергии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4F9D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6915F65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578D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AE1D" w14:textId="77777777" w:rsidR="007E2FF4" w:rsidRPr="00021E67" w:rsidRDefault="00021E67" w:rsidP="00021E67">
            <w:pPr>
              <w:jc w:val="both"/>
            </w:pPr>
            <w:r w:rsidRPr="00D92DFC">
              <w:t xml:space="preserve">Разметка мест анкерных и промежуточных креплений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6BF9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2B9AA16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3B01" w14:textId="77777777" w:rsidR="007E2FF4" w:rsidRPr="001534D8" w:rsidRDefault="007E2FF4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4F36" w14:textId="77777777" w:rsidR="007E2FF4" w:rsidRPr="00021E67" w:rsidRDefault="00021E67" w:rsidP="00021E67">
            <w:pPr>
              <w:jc w:val="both"/>
            </w:pPr>
            <w:r w:rsidRPr="00D92DFC">
              <w:t xml:space="preserve">Установка и сборка опорных конструкции и кроссового оборудования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86CA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785BA25E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4108" w14:textId="77777777" w:rsidR="007E2FF4" w:rsidRPr="001534D8" w:rsidRDefault="007E2FF4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C998" w14:textId="77777777" w:rsidR="007E2FF4" w:rsidRPr="00021E67" w:rsidRDefault="00021E67" w:rsidP="00021E67">
            <w:pPr>
              <w:jc w:val="both"/>
            </w:pPr>
            <w:r w:rsidRPr="00D92DFC">
              <w:t xml:space="preserve">Анализ современного рынка опорных конструкций и кроссового оборудования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7F18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795F1760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EA81" w14:textId="77777777" w:rsidR="007E2FF4" w:rsidRPr="001534D8" w:rsidRDefault="007E2FF4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4887" w14:textId="77777777" w:rsidR="007E2FF4" w:rsidRPr="003B5BEC" w:rsidRDefault="00021E67" w:rsidP="00D54FC4">
            <w:pPr>
              <w:jc w:val="both"/>
              <w:rPr>
                <w:bCs/>
                <w:lang w:eastAsia="en-US"/>
              </w:rPr>
            </w:pPr>
            <w:r w:rsidRPr="00D92DFC">
              <w:t xml:space="preserve">Маркировка, прокладка, формировка и крепеж кабеля и провода на изолирующих опорах, строительных основаниях, в кабеле несущих системах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5202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45B4D537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B95B" w14:textId="77777777" w:rsidR="007E2FF4" w:rsidRPr="001534D8" w:rsidRDefault="007E2FF4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BF16" w14:textId="77777777" w:rsidR="007E2FF4" w:rsidRPr="00021E67" w:rsidRDefault="00021E67" w:rsidP="00D54FC4">
            <w:pPr>
              <w:jc w:val="both"/>
            </w:pPr>
            <w:r w:rsidRPr="00D92DFC">
              <w:t xml:space="preserve">Маркировка, прокладка, формировка и крепеж кабеля и провода на изолирующих опорах, строительных основаниях, в кабеле несущих системах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7F78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5B1C62E4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88C7" w14:textId="77777777" w:rsidR="007E2FF4" w:rsidRPr="001534D8" w:rsidRDefault="007E2FF4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266A" w14:textId="77777777" w:rsidR="007E2FF4" w:rsidRPr="00A673E6" w:rsidRDefault="00021E67" w:rsidP="00021E67">
            <w:pPr>
              <w:jc w:val="both"/>
            </w:pPr>
            <w:r w:rsidRPr="00D92DFC">
              <w:t>Выполнение работ по монтажу симметричных низкочастотных станционных проводов, коммутационных шнуров и кабелей, высокочастотных симметричных и коаксиальных кабелей на медных сетях с использованием арматуры.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8E77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7E2FF4" w14:paraId="0ECE1576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A1D0" w14:textId="77777777" w:rsidR="007E2FF4" w:rsidRPr="001534D8" w:rsidRDefault="007E2FF4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925D" w14:textId="77777777" w:rsidR="007E2FF4" w:rsidRDefault="00021E67" w:rsidP="00021E67">
            <w:pPr>
              <w:jc w:val="both"/>
            </w:pPr>
            <w:r w:rsidRPr="00D92DFC">
              <w:t>Выполнение работ по монтажу симметричных низкочастотных станционных проводов, коммутационных шнуров и кабелей, высокочастотных симметричных и коаксиальных кабелей на медных сетях с использованием арматуры.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BF8C" w14:textId="77777777"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021E67" w14:paraId="71D85533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FACE" w14:textId="77777777" w:rsidR="00021E67" w:rsidRPr="001534D8" w:rsidRDefault="00021E67" w:rsidP="001534D8">
            <w:pPr>
              <w:jc w:val="center"/>
            </w:pPr>
            <w:r>
              <w:t>13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6762" w14:textId="77777777" w:rsidR="00021E67" w:rsidRPr="00A673E6" w:rsidRDefault="00021E67" w:rsidP="00021E67">
            <w:pPr>
              <w:jc w:val="both"/>
            </w:pPr>
            <w:r w:rsidRPr="00D92DFC">
              <w:t>Монтаж симметричных низкочастотных станционных проводов, коммутационных шнуров и кабелей, высокочастотных симметричных и коаксиальных кабелей на медных сетях с использованием арматуры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FD6F" w14:textId="77777777" w:rsidR="00021E67" w:rsidRPr="001534D8" w:rsidRDefault="00021E67" w:rsidP="001534D8">
            <w:pPr>
              <w:jc w:val="center"/>
            </w:pPr>
            <w:r>
              <w:t>6</w:t>
            </w:r>
          </w:p>
        </w:tc>
      </w:tr>
      <w:tr w:rsidR="00021E67" w14:paraId="37660448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897B" w14:textId="77777777" w:rsidR="00021E67" w:rsidRPr="001534D8" w:rsidRDefault="00021E67" w:rsidP="001534D8">
            <w:pPr>
              <w:jc w:val="center"/>
            </w:pPr>
            <w:r>
              <w:t>14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E238" w14:textId="77777777" w:rsidR="00021E67" w:rsidRPr="003B5BEC" w:rsidRDefault="00021E67" w:rsidP="00C255BE">
            <w:pPr>
              <w:jc w:val="both"/>
              <w:rPr>
                <w:bCs/>
                <w:lang w:eastAsia="en-US"/>
              </w:rPr>
            </w:pPr>
            <w:r w:rsidRPr="00D92DFC">
              <w:t>Монтаж симметричных низкочастотных станционных проводов, коммутационных шнуров и кабелей, высокочастотных симметричных и коаксиальных кабелей на медных сетях с использованием арматуры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2A1A" w14:textId="77777777" w:rsidR="00021E67" w:rsidRPr="001534D8" w:rsidRDefault="00021E67" w:rsidP="001534D8">
            <w:pPr>
              <w:jc w:val="center"/>
            </w:pPr>
            <w:r>
              <w:t>6</w:t>
            </w:r>
          </w:p>
        </w:tc>
      </w:tr>
      <w:tr w:rsidR="00021E67" w14:paraId="13E1610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1A04" w14:textId="77777777" w:rsidR="00021E67" w:rsidRPr="001534D8" w:rsidRDefault="00021E67" w:rsidP="001534D8">
            <w:pPr>
              <w:jc w:val="center"/>
            </w:pPr>
            <w:r>
              <w:t>15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FFD1" w14:textId="77777777" w:rsidR="00021E67" w:rsidRPr="00021E67" w:rsidRDefault="00021E67" w:rsidP="00C255BE">
            <w:pPr>
              <w:jc w:val="both"/>
            </w:pPr>
            <w:r w:rsidRPr="00D92DFC">
              <w:t>Выполнение работ по разделке, терминированию на разъемы, сращиванию станционных волоконно- оптических кабелей.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D224" w14:textId="77777777" w:rsidR="00021E67" w:rsidRPr="001534D8" w:rsidRDefault="00021E67" w:rsidP="001534D8">
            <w:pPr>
              <w:jc w:val="center"/>
            </w:pPr>
            <w:r>
              <w:t>6</w:t>
            </w:r>
          </w:p>
        </w:tc>
      </w:tr>
      <w:tr w:rsidR="00021E67" w14:paraId="6E2C133F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35D8" w14:textId="77777777" w:rsidR="00021E67" w:rsidRPr="001534D8" w:rsidRDefault="00021E67" w:rsidP="001534D8">
            <w:pPr>
              <w:jc w:val="center"/>
            </w:pPr>
            <w:r>
              <w:lastRenderedPageBreak/>
              <w:t>16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F7E8E" w14:textId="77777777" w:rsidR="00021E67" w:rsidRPr="00A673E6" w:rsidRDefault="00021E67" w:rsidP="00C255BE">
            <w:pPr>
              <w:jc w:val="both"/>
            </w:pPr>
            <w:r w:rsidRPr="00D92DFC">
              <w:t>Выполнение работ по разделке, терминированию на разъемы, сращиванию станционных волоконно- оптических кабелей.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D451" w14:textId="77777777" w:rsidR="00021E67" w:rsidRPr="001534D8" w:rsidRDefault="00021E67" w:rsidP="001534D8">
            <w:pPr>
              <w:jc w:val="center"/>
            </w:pPr>
            <w:r>
              <w:t>6</w:t>
            </w:r>
          </w:p>
        </w:tc>
      </w:tr>
      <w:tr w:rsidR="00021E67" w14:paraId="19A05605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406A" w14:textId="77777777" w:rsidR="00021E67" w:rsidRPr="001534D8" w:rsidRDefault="00021E67" w:rsidP="001534D8">
            <w:pPr>
              <w:jc w:val="center"/>
            </w:pPr>
            <w:r>
              <w:t>17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E4F7" w14:textId="77777777" w:rsidR="00021E67" w:rsidRDefault="00021E67" w:rsidP="00C255BE">
            <w:pPr>
              <w:jc w:val="both"/>
            </w:pPr>
            <w:r w:rsidRPr="00D92DFC">
              <w:t>Сращивание оптического кабеля, изготовление отрезка мини-кабеля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DC5B" w14:textId="77777777" w:rsidR="00021E67" w:rsidRPr="001534D8" w:rsidRDefault="00021E67" w:rsidP="001534D8">
            <w:pPr>
              <w:jc w:val="center"/>
            </w:pPr>
            <w:r>
              <w:t>6</w:t>
            </w:r>
          </w:p>
        </w:tc>
      </w:tr>
      <w:tr w:rsidR="00021E67" w14:paraId="2FEA7B7C" w14:textId="77777777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B1D1" w14:textId="77777777" w:rsidR="00021E67" w:rsidRPr="001534D8" w:rsidRDefault="00021E67" w:rsidP="001534D8">
            <w:pPr>
              <w:jc w:val="center"/>
            </w:pPr>
            <w:r>
              <w:t>18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7B04" w14:textId="77777777" w:rsidR="00021E67" w:rsidRPr="00A673E6" w:rsidRDefault="00021E67" w:rsidP="00C255BE">
            <w:pPr>
              <w:jc w:val="both"/>
            </w:pPr>
            <w:r>
              <w:t>Подготовка отчета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04FF" w14:textId="77777777" w:rsidR="00021E67" w:rsidRPr="001534D8" w:rsidRDefault="00021E67" w:rsidP="001534D8">
            <w:pPr>
              <w:jc w:val="center"/>
            </w:pPr>
            <w:r>
              <w:t>6</w:t>
            </w:r>
          </w:p>
        </w:tc>
      </w:tr>
      <w:tr w:rsidR="001534D8" w:rsidRPr="00264C9C" w14:paraId="5A0989A6" w14:textId="77777777">
        <w:trPr>
          <w:trHeight w:val="325"/>
        </w:trPr>
        <w:tc>
          <w:tcPr>
            <w:tcW w:w="7995" w:type="dxa"/>
            <w:gridSpan w:val="2"/>
          </w:tcPr>
          <w:p w14:paraId="51901D83" w14:textId="77777777" w:rsidR="001534D8" w:rsidRPr="00D54FC4" w:rsidRDefault="001534D8" w:rsidP="00A05F15">
            <w:pPr>
              <w:pStyle w:val="4"/>
              <w:rPr>
                <w:b/>
                <w:szCs w:val="24"/>
              </w:rPr>
            </w:pPr>
            <w:r w:rsidRPr="00D54FC4">
              <w:rPr>
                <w:b/>
                <w:szCs w:val="24"/>
              </w:rPr>
              <w:t>Всего</w:t>
            </w:r>
          </w:p>
        </w:tc>
        <w:tc>
          <w:tcPr>
            <w:tcW w:w="1620" w:type="dxa"/>
          </w:tcPr>
          <w:p w14:paraId="20C8FFC9" w14:textId="77777777" w:rsidR="001534D8" w:rsidRPr="00D54FC4" w:rsidRDefault="00021E67" w:rsidP="00A05F15">
            <w:pPr>
              <w:jc w:val="center"/>
              <w:rPr>
                <w:b/>
                <w:bCs/>
              </w:rPr>
            </w:pPr>
            <w:r w:rsidRPr="00D54FC4">
              <w:rPr>
                <w:b/>
                <w:bCs/>
              </w:rPr>
              <w:t>108</w:t>
            </w:r>
          </w:p>
        </w:tc>
      </w:tr>
    </w:tbl>
    <w:p w14:paraId="3AF29805" w14:textId="77777777" w:rsidR="00945115" w:rsidRPr="00264C9C" w:rsidRDefault="00945115" w:rsidP="00A05F15"/>
    <w:p w14:paraId="07BED52E" w14:textId="77777777" w:rsidR="00212B85" w:rsidRDefault="00F86387" w:rsidP="005E0C27">
      <w:pPr>
        <w:tabs>
          <w:tab w:val="num" w:pos="0"/>
        </w:tabs>
        <w:jc w:val="center"/>
        <w:rPr>
          <w:b/>
        </w:rPr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14:paraId="3F0505A0" w14:textId="77777777" w:rsidR="00D54FC4" w:rsidRDefault="00D54FC4" w:rsidP="005E0C27">
      <w:pPr>
        <w:tabs>
          <w:tab w:val="num" w:pos="0"/>
        </w:tabs>
        <w:jc w:val="center"/>
      </w:pPr>
    </w:p>
    <w:p w14:paraId="3EB5A2A4" w14:textId="77777777"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14:paraId="592D4D69" w14:textId="77777777" w:rsidR="00212B85" w:rsidRDefault="00212B85" w:rsidP="00C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DA29A1">
        <w:rPr>
          <w:sz w:val="28"/>
          <w:szCs w:val="28"/>
        </w:rPr>
        <w:t xml:space="preserve">- </w:t>
      </w:r>
      <w:r w:rsidR="00D54FC4">
        <w:rPr>
          <w:sz w:val="28"/>
          <w:szCs w:val="28"/>
        </w:rPr>
        <w:t>работы с маркировкой кабелей различного типа,</w:t>
      </w:r>
    </w:p>
    <w:p w14:paraId="39FF9B33" w14:textId="77777777" w:rsidR="00D54FC4" w:rsidRDefault="00D54FC4" w:rsidP="00C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- выполнения монтажа кабелей связи,</w:t>
      </w:r>
    </w:p>
    <w:p w14:paraId="1DF1B624" w14:textId="77777777" w:rsidR="00D54FC4" w:rsidRPr="00AF4B48" w:rsidRDefault="00D54FC4" w:rsidP="00C0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- выполнение работ по терминированию кабелей.</w:t>
      </w:r>
    </w:p>
    <w:p w14:paraId="5CE548E9" w14:textId="77777777" w:rsidR="00212B85" w:rsidRPr="00AF4B48" w:rsidRDefault="00212B85" w:rsidP="00A77B5D">
      <w:pPr>
        <w:jc w:val="center"/>
      </w:pPr>
    </w:p>
    <w:p w14:paraId="632AF792" w14:textId="77777777" w:rsidR="00393117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02688F95" w14:textId="77777777" w:rsidR="00D54FC4" w:rsidRPr="00264C9C" w:rsidRDefault="00D54FC4" w:rsidP="00A77B5D">
      <w:pPr>
        <w:jc w:val="center"/>
        <w:rPr>
          <w:b/>
        </w:rPr>
      </w:pPr>
    </w:p>
    <w:p w14:paraId="0058FE0E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>Формой отчетности обучающегося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71171808" w14:textId="77777777" w:rsidR="001A5B06" w:rsidRDefault="003F1EAB" w:rsidP="00C01D8F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</w:p>
    <w:p w14:paraId="1E01DD8B" w14:textId="77777777" w:rsidR="00D54FC4" w:rsidRPr="00264C9C" w:rsidRDefault="00D54FC4" w:rsidP="00C01D8F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2"/>
        <w:gridCol w:w="8651"/>
      </w:tblGrid>
      <w:tr w:rsidR="00021E67" w:rsidRPr="001E3B37" w14:paraId="16C6DE0C" w14:textId="77777777" w:rsidTr="00C255BE">
        <w:tc>
          <w:tcPr>
            <w:tcW w:w="1192" w:type="dxa"/>
          </w:tcPr>
          <w:p w14:paraId="489CE3B4" w14:textId="77777777" w:rsidR="00021E67" w:rsidRPr="0088718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3" w:type="dxa"/>
            <w:gridSpan w:val="2"/>
          </w:tcPr>
          <w:p w14:paraId="45D851CC" w14:textId="77777777" w:rsidR="00021E67" w:rsidRPr="0088718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021E67" w:rsidRPr="001E3B37" w14:paraId="361B9E23" w14:textId="77777777" w:rsidTr="00C255BE">
        <w:trPr>
          <w:trHeight w:val="327"/>
        </w:trPr>
        <w:tc>
          <w:tcPr>
            <w:tcW w:w="1192" w:type="dxa"/>
            <w:tcBorders>
              <w:left w:val="single" w:sz="12" w:space="0" w:color="auto"/>
            </w:tcBorders>
          </w:tcPr>
          <w:p w14:paraId="66412B27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3" w:type="dxa"/>
            <w:gridSpan w:val="2"/>
          </w:tcPr>
          <w:p w14:paraId="6D216B3B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21E67" w:rsidRPr="001E3B37" w14:paraId="0145B27C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5C8E672D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3" w:type="dxa"/>
            <w:gridSpan w:val="2"/>
          </w:tcPr>
          <w:p w14:paraId="5E19079B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21E67" w:rsidRPr="001E3B37" w14:paraId="0819E720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69DCE51C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3" w:type="dxa"/>
            <w:gridSpan w:val="2"/>
          </w:tcPr>
          <w:p w14:paraId="5A4E4780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21E67" w:rsidRPr="001E3B37" w14:paraId="573209D4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64C46022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5CA8EA51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21E67" w:rsidRPr="001E3B37" w14:paraId="7FA88484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35AFF324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3A0F7FD9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21E67" w:rsidRPr="001E3B37" w14:paraId="67DE0BBD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7EF0B03D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72A610C3" w14:textId="2FB3842A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  <w:r w:rsidR="00BF3AA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, </w:t>
            </w:r>
            <w:r w:rsidR="00BF3AA8" w:rsidRPr="00BF3AA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применять стандарты антикоррупционного поведения.</w:t>
            </w:r>
          </w:p>
        </w:tc>
      </w:tr>
      <w:tr w:rsidR="00021E67" w:rsidRPr="001E3B37" w14:paraId="31A6B202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4C753816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47F58972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21E67" w:rsidRPr="001E3B37" w14:paraId="45E322C9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6307B72A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3A0AA831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21E67" w:rsidRPr="001E3B37" w14:paraId="7CE5EDF5" w14:textId="77777777" w:rsidTr="00C255BE">
        <w:tc>
          <w:tcPr>
            <w:tcW w:w="1192" w:type="dxa"/>
            <w:tcBorders>
              <w:left w:val="single" w:sz="12" w:space="0" w:color="auto"/>
            </w:tcBorders>
          </w:tcPr>
          <w:p w14:paraId="35BA61B2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4A42B9FD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021E67" w:rsidRPr="001E3B37" w14:paraId="1C59B9E5" w14:textId="77777777" w:rsidTr="00C255BE">
        <w:trPr>
          <w:trHeight w:val="562"/>
        </w:trPr>
        <w:tc>
          <w:tcPr>
            <w:tcW w:w="1192" w:type="dxa"/>
            <w:tcBorders>
              <w:left w:val="single" w:sz="12" w:space="0" w:color="auto"/>
            </w:tcBorders>
          </w:tcPr>
          <w:p w14:paraId="1BE6C20C" w14:textId="77777777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7EAF0B84" w14:textId="7D3D6B55" w:rsidR="00021E67" w:rsidRPr="001E3B37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0F35F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021E67" w:rsidRPr="00621EEF" w14:paraId="2246BF46" w14:textId="77777777" w:rsidTr="00C255BE">
        <w:tc>
          <w:tcPr>
            <w:tcW w:w="12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393D523F" w14:textId="77777777" w:rsidR="00021E67" w:rsidRPr="00D92DFC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92D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8651" w:type="dxa"/>
            <w:tcBorders>
              <w:top w:val="single" w:sz="12" w:space="0" w:color="auto"/>
              <w:right w:val="single" w:sz="12" w:space="0" w:color="auto"/>
            </w:tcBorders>
          </w:tcPr>
          <w:p w14:paraId="0088FC61" w14:textId="77777777" w:rsidR="00021E67" w:rsidRPr="00D92DFC" w:rsidRDefault="00021E67" w:rsidP="00C255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D92D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монтаж, демонтаж и техническое обслуживание кабелей связи и оконечных структурированных кабельных устройств в соответствии с действующими отраслевыми стандартами.</w:t>
            </w:r>
          </w:p>
        </w:tc>
      </w:tr>
    </w:tbl>
    <w:p w14:paraId="0F24B674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0E782CD7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335CE1C6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0D4E4AD4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0F995357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081EE1CD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3C91F3F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5C084B2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5AF89D3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6A474E20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4C8CFFCF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583E8E66" w14:textId="77777777" w:rsidR="00021E67" w:rsidRDefault="00021E6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2E9D5F7" w14:textId="77777777" w:rsidR="00221D97" w:rsidRPr="00264C9C" w:rsidRDefault="00221D97" w:rsidP="00A05F15">
      <w:pPr>
        <w:tabs>
          <w:tab w:val="center" w:pos="4857"/>
          <w:tab w:val="left" w:pos="8620"/>
        </w:tabs>
        <w:jc w:val="center"/>
        <w:rPr>
          <w:b/>
        </w:rPr>
      </w:pPr>
      <w:r w:rsidRPr="00264C9C">
        <w:rPr>
          <w:b/>
        </w:rPr>
        <w:t>Требования к оформлению отчета</w:t>
      </w:r>
    </w:p>
    <w:p w14:paraId="0FC248B0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2B6B4767" w14:textId="77777777"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14:paraId="4D9F0E7D" w14:textId="77777777"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14:paraId="69FBA39B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14:paraId="75C0551C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6E8E1146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обучающимся во время прохождения практики.</w:t>
      </w:r>
    </w:p>
    <w:p w14:paraId="5B399F3E" w14:textId="77777777"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видео- и(или) других материалов(презентации,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14:paraId="4C9EEE41" w14:textId="77777777" w:rsid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Отчет  по объему должен занимать  не менее  </w:t>
      </w:r>
      <w:r w:rsidR="00E94601">
        <w:rPr>
          <w:rStyle w:val="FontStyle35"/>
          <w:sz w:val="24"/>
          <w:szCs w:val="24"/>
        </w:rPr>
        <w:t>10-15</w:t>
      </w:r>
      <w:r w:rsidRPr="00017B71">
        <w:rPr>
          <w:rStyle w:val="FontStyle35"/>
          <w:sz w:val="24"/>
          <w:szCs w:val="24"/>
        </w:rPr>
        <w:t xml:space="preserve">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08272090" w14:textId="77777777" w:rsidR="00D54FC4" w:rsidRPr="00017B71" w:rsidRDefault="00D54FC4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14:paraId="6018EBD5" w14:textId="77777777"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371C3B12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51130292" w14:textId="77777777"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14:paraId="61567D7E" w14:textId="77777777"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14:paraId="4E193E8A" w14:textId="77777777"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электронном (диске) носителях.</w:t>
      </w:r>
    </w:p>
    <w:p w14:paraId="3980FFF6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24E85351" w14:textId="77777777" w:rsidR="00BC1731" w:rsidRPr="00264C9C" w:rsidRDefault="00BC1731" w:rsidP="00A05F15">
      <w:pPr>
        <w:jc w:val="center"/>
        <w:rPr>
          <w:b/>
        </w:rPr>
      </w:pPr>
    </w:p>
    <w:p w14:paraId="7FD100D2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1019738D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3B72940E" w14:textId="77777777" w:rsidR="00BC1731" w:rsidRPr="00264C9C" w:rsidRDefault="00BC1731" w:rsidP="00A05F15">
      <w:pPr>
        <w:ind w:firstLine="709"/>
        <w:jc w:val="both"/>
      </w:pPr>
    </w:p>
    <w:p w14:paraId="35A6C0E4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5942C291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712F296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3954A133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7EB8E555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1642FCD8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22EAB3D3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210178D3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преподаватель</w:t>
      </w:r>
      <w:r w:rsidR="003D3B2C" w:rsidRPr="00264C9C">
        <w:t>(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508501F4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19A8DC8A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>( 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7E214703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5DAE36B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(заниженность освещенности, несоответствие пускорегулирующей аппаратуры люминесцентных ламп, травмоопасность и др.)</w:t>
      </w:r>
    </w:p>
    <w:p w14:paraId="7F764220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76D3CD8B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36813A85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16AEBEE2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48DDB147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7BE6CE13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607CB493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2B28470B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433A2A17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296D9DEE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6D508AAD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45E4F92C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7C37DD3B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062F0EE2" w14:textId="77777777" w:rsidR="00A11E83" w:rsidRPr="00A11E83" w:rsidRDefault="0011734C" w:rsidP="003D1828">
      <w:pPr>
        <w:tabs>
          <w:tab w:val="left" w:pos="993"/>
        </w:tabs>
        <w:ind w:firstLine="708"/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565A9DB0" w14:textId="77777777" w:rsidR="00D54FC4" w:rsidRPr="00D92DFC" w:rsidRDefault="00D54FC4" w:rsidP="003D1828">
      <w:pPr>
        <w:tabs>
          <w:tab w:val="left" w:pos="993"/>
        </w:tabs>
        <w:ind w:firstLine="708"/>
        <w:jc w:val="both"/>
        <w:rPr>
          <w:iCs/>
        </w:rPr>
      </w:pPr>
      <w:r w:rsidRPr="00D92DFC">
        <w:rPr>
          <w:bCs/>
        </w:rPr>
        <w:t>Основные источники:</w:t>
      </w:r>
    </w:p>
    <w:p w14:paraId="6D603B82" w14:textId="448507D8" w:rsidR="00D54FC4" w:rsidRPr="00D92DFC" w:rsidRDefault="00D54FC4" w:rsidP="003D1828">
      <w:pPr>
        <w:pStyle w:val="bkmisc"/>
        <w:numPr>
          <w:ilvl w:val="0"/>
          <w:numId w:val="18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>Портнов Э.Л. Принципы построения первичных сетей и оптических кабелей линий связи. Учебное пособие для вузов:-М.:Горячая линия-Телеком, 201</w:t>
      </w:r>
      <w:r w:rsidR="000F35FB">
        <w:rPr>
          <w:iCs/>
        </w:rPr>
        <w:t>7</w:t>
      </w:r>
    </w:p>
    <w:p w14:paraId="1FD7CA83" w14:textId="77777777" w:rsidR="00D54FC4" w:rsidRPr="00D92DFC" w:rsidRDefault="00D54FC4" w:rsidP="003D1828">
      <w:pPr>
        <w:pStyle w:val="bkmisc"/>
        <w:numPr>
          <w:ilvl w:val="0"/>
          <w:numId w:val="18"/>
        </w:numPr>
        <w:tabs>
          <w:tab w:val="left" w:pos="993"/>
        </w:tabs>
        <w:spacing w:before="0" w:after="0"/>
        <w:ind w:left="0" w:firstLine="708"/>
      </w:pPr>
      <w:r w:rsidRPr="00D92DFC">
        <w:rPr>
          <w:iCs/>
        </w:rPr>
        <w:t>Портнов Э.М., Зубилевич А.П. Электрические кабели связи и их монтаж. Учебное пособие для вузов:-2-е издание, Стереотип.-М.:Горячая линия-Телеком, 20</w:t>
      </w:r>
      <w:r>
        <w:rPr>
          <w:iCs/>
        </w:rPr>
        <w:t>16</w:t>
      </w:r>
    </w:p>
    <w:p w14:paraId="3480C6CD" w14:textId="6F1CC0B8" w:rsidR="00D54FC4" w:rsidRPr="00D92DFC" w:rsidRDefault="00D54FC4" w:rsidP="003D1828">
      <w:pPr>
        <w:pStyle w:val="bkmisc"/>
        <w:numPr>
          <w:ilvl w:val="0"/>
          <w:numId w:val="18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>Баканов Г.Ф. конструирование и производство радиоаппаратуры: Учебник для студентов учреждений среднего профессионального образованя.-М:Издательский центр «Академия», 201</w:t>
      </w:r>
      <w:r w:rsidR="000F35FB">
        <w:rPr>
          <w:iCs/>
        </w:rPr>
        <w:t>8</w:t>
      </w:r>
    </w:p>
    <w:p w14:paraId="4B577DB0" w14:textId="333C045A" w:rsidR="00D54FC4" w:rsidRPr="00D92DFC" w:rsidRDefault="00D54FC4" w:rsidP="003D1828">
      <w:pPr>
        <w:pStyle w:val="bkmisc"/>
        <w:numPr>
          <w:ilvl w:val="0"/>
          <w:numId w:val="18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>Нестеренко В.М. Технология электромонтажных работ: учебное пособие для учреждений начального профессионального образования – 8-е издание, испр.-М.: Издательский центр «Академия», 2</w:t>
      </w:r>
      <w:r>
        <w:rPr>
          <w:iCs/>
        </w:rPr>
        <w:t>01</w:t>
      </w:r>
      <w:r w:rsidR="000F35FB">
        <w:rPr>
          <w:iCs/>
        </w:rPr>
        <w:t>6</w:t>
      </w:r>
    </w:p>
    <w:p w14:paraId="767DB342" w14:textId="77777777" w:rsidR="00D54FC4" w:rsidRPr="00D92DFC" w:rsidRDefault="00D54FC4" w:rsidP="003D1828">
      <w:pPr>
        <w:pStyle w:val="bkmisc"/>
        <w:numPr>
          <w:ilvl w:val="0"/>
          <w:numId w:val="18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 xml:space="preserve">Родина О.В. Волоконно-оптические линии связи. Практическое руководство </w:t>
      </w:r>
      <w:r>
        <w:rPr>
          <w:iCs/>
        </w:rPr>
        <w:t>– М.:Горячая линия-Телеком, 2016</w:t>
      </w:r>
      <w:r w:rsidRPr="00D92DFC">
        <w:rPr>
          <w:iCs/>
        </w:rPr>
        <w:t>.</w:t>
      </w:r>
    </w:p>
    <w:p w14:paraId="4F52E183" w14:textId="77777777" w:rsidR="00D54FC4" w:rsidRPr="00D92DFC" w:rsidRDefault="00D54FC4" w:rsidP="003D1828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</w:p>
    <w:p w14:paraId="39A24637" w14:textId="77777777" w:rsidR="00D54FC4" w:rsidRPr="00D92DFC" w:rsidRDefault="00D54FC4" w:rsidP="003D1828">
      <w:pPr>
        <w:tabs>
          <w:tab w:val="left" w:pos="993"/>
        </w:tabs>
        <w:ind w:firstLine="708"/>
        <w:jc w:val="both"/>
        <w:rPr>
          <w:bCs/>
        </w:rPr>
      </w:pPr>
      <w:r w:rsidRPr="00D92DFC">
        <w:rPr>
          <w:bCs/>
        </w:rPr>
        <w:t xml:space="preserve">Основные источники: </w:t>
      </w:r>
    </w:p>
    <w:p w14:paraId="216C8DD7" w14:textId="77777777" w:rsidR="00D54FC4" w:rsidRPr="00D92DFC" w:rsidRDefault="00D54FC4" w:rsidP="003D1828">
      <w:pPr>
        <w:pStyle w:val="ad"/>
        <w:tabs>
          <w:tab w:val="left" w:pos="993"/>
        </w:tabs>
        <w:spacing w:after="0"/>
        <w:ind w:left="0" w:firstLine="708"/>
        <w:jc w:val="both"/>
        <w:rPr>
          <w:iCs/>
        </w:rPr>
      </w:pPr>
      <w:r w:rsidRPr="00D92DFC">
        <w:rPr>
          <w:iCs/>
        </w:rPr>
        <w:t>Г.Ф. конструирование и производство радиоаппаратуры: Учебник для студентов учреждений среднего профессионального образованя.-М:Изд</w:t>
      </w:r>
      <w:r>
        <w:rPr>
          <w:iCs/>
        </w:rPr>
        <w:t>ательский центр «Академия», 2017</w:t>
      </w:r>
    </w:p>
    <w:p w14:paraId="5C8A2D1F" w14:textId="5D2B8DBF" w:rsidR="00D54FC4" w:rsidRPr="00D92DFC" w:rsidRDefault="00D54FC4" w:rsidP="003D1828">
      <w:pPr>
        <w:pStyle w:val="ad"/>
        <w:shd w:val="clear" w:color="auto" w:fill="FFFFFF"/>
        <w:tabs>
          <w:tab w:val="left" w:pos="993"/>
        </w:tabs>
        <w:spacing w:after="0" w:line="300" w:lineRule="atLeast"/>
        <w:ind w:left="0" w:firstLine="708"/>
      </w:pPr>
      <w:r w:rsidRPr="00D92DFC">
        <w:t xml:space="preserve"> Никулин В.И. Теория электрических цепей: Учебное пособие / В.И. Никулин. - М.: ИЦ РИОР: НИЦ Инфра-М, 201</w:t>
      </w:r>
      <w:r w:rsidR="000F35FB">
        <w:t>8</w:t>
      </w:r>
      <w:r w:rsidRPr="00D92DFC">
        <w:t>. - 240 с.: 60x90 1/16. - (Высшее образование:Бакалавриат). (переплет) ISBN 978-5-369-01179-9, 1000 экз.</w:t>
      </w:r>
    </w:p>
    <w:p w14:paraId="3BF1EB0F" w14:textId="77777777" w:rsidR="00D54FC4" w:rsidRPr="00D92DFC" w:rsidRDefault="00D54FC4" w:rsidP="003D1828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4AD36E66" w14:textId="77777777" w:rsidR="00D54FC4" w:rsidRPr="00D92DFC" w:rsidRDefault="00D54FC4" w:rsidP="003D1828">
      <w:pPr>
        <w:tabs>
          <w:tab w:val="left" w:pos="993"/>
        </w:tabs>
        <w:ind w:firstLine="708"/>
        <w:rPr>
          <w:rFonts w:eastAsia="Times New Roman"/>
          <w:b/>
          <w:bCs/>
          <w:lang w:eastAsia="en-US"/>
        </w:rPr>
      </w:pPr>
      <w:r w:rsidRPr="00D92DFC">
        <w:rPr>
          <w:rFonts w:eastAsia="Times New Roman"/>
          <w:b/>
          <w:bCs/>
          <w:lang w:eastAsia="en-US"/>
        </w:rPr>
        <w:t>Электронные ресурсы</w:t>
      </w:r>
    </w:p>
    <w:p w14:paraId="2C3F11A1" w14:textId="26DC5967" w:rsidR="00D54FC4" w:rsidRPr="00D92DFC" w:rsidRDefault="00D54FC4" w:rsidP="003D1828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 xml:space="preserve">1. </w:t>
      </w:r>
      <w:r w:rsidRPr="00D92DFC">
        <w:rPr>
          <w:rFonts w:eastAsia="Times New Roman"/>
          <w:shd w:val="clear" w:color="auto" w:fill="FFFFFF"/>
          <w:lang w:eastAsia="en-US"/>
        </w:rPr>
        <w:t>Гагарина, Л.Г. Введение в инфокоммуникационные технологии: Учебное пособие / Л.Г. Гагарина, А.М. Баин и др.; Под ред. д.т.н., проф. Л.Г.Гагариной - М.: ИД ФОРУМ: НИЦ ИНФРА-М, 201</w:t>
      </w:r>
      <w:r w:rsidR="000F35FB">
        <w:rPr>
          <w:rFonts w:eastAsia="Times New Roman"/>
          <w:shd w:val="clear" w:color="auto" w:fill="FFFFFF"/>
          <w:lang w:eastAsia="en-US"/>
        </w:rPr>
        <w:t>8</w:t>
      </w:r>
      <w:r w:rsidRPr="00D92DFC">
        <w:rPr>
          <w:rFonts w:eastAsia="Times New Roman"/>
          <w:shd w:val="clear" w:color="auto" w:fill="FFFFFF"/>
          <w:lang w:eastAsia="en-US"/>
        </w:rPr>
        <w:t>. - 336 с.: 60x90 1/16. - (Высшее образование). (п) ISBN 978-5-8199-0551-7</w:t>
      </w:r>
      <w:r w:rsidRPr="00D92DFC">
        <w:rPr>
          <w:rFonts w:eastAsia="Times New Roman"/>
          <w:bCs/>
          <w:lang w:eastAsia="en-US"/>
        </w:rPr>
        <w:t xml:space="preserve"> ЭБС «ZNANIUM»</w:t>
      </w:r>
    </w:p>
    <w:p w14:paraId="0A940769" w14:textId="3B24471A" w:rsidR="00D54FC4" w:rsidRPr="00D92DFC" w:rsidRDefault="00D54FC4" w:rsidP="003D1828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 xml:space="preserve">2.Методические указания по организации практик для направления подготовки бакалавров "Инфокоммуникационные технологии и системы связи" ЭБС МТУСИ. Разработчик: </w:t>
      </w:r>
      <w:r w:rsidRPr="00D92DFC">
        <w:rPr>
          <w:rFonts w:eastAsia="Times New Roman"/>
          <w:lang w:eastAsia="en-US"/>
        </w:rPr>
        <w:t xml:space="preserve">«Сети и системы связи», д.т.н., профессор </w:t>
      </w:r>
      <w:r w:rsidRPr="00D92DFC">
        <w:rPr>
          <w:rFonts w:eastAsia="Times New Roman"/>
          <w:bCs/>
          <w:lang w:eastAsia="en-US"/>
        </w:rPr>
        <w:t>Гордиенко В.Н. Москва, 201</w:t>
      </w:r>
      <w:r w:rsidR="000F35FB">
        <w:rPr>
          <w:rFonts w:eastAsia="Times New Roman"/>
          <w:bCs/>
          <w:lang w:eastAsia="en-US"/>
        </w:rPr>
        <w:t>8</w:t>
      </w:r>
      <w:r w:rsidRPr="00D92DFC">
        <w:rPr>
          <w:rFonts w:eastAsia="Times New Roman"/>
          <w:bCs/>
          <w:lang w:eastAsia="en-US"/>
        </w:rPr>
        <w:t>.</w:t>
      </w:r>
    </w:p>
    <w:p w14:paraId="6BED0A47" w14:textId="5A6F7FB0" w:rsidR="00D54FC4" w:rsidRPr="00D92DFC" w:rsidRDefault="00D54FC4" w:rsidP="003D1828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 xml:space="preserve">3. </w:t>
      </w:r>
      <w:r w:rsidRPr="00D92DFC">
        <w:rPr>
          <w:rFonts w:eastAsia="Times New Roman"/>
          <w:lang w:eastAsia="en-US"/>
        </w:rPr>
        <w:t>Гордиенко В.Н. Организация и содержание практик при подготовке магистров по направлению 210700 –Инфокоммуникационные технологии и системы связи: Учебное пособие / МТУСИ - М., 201</w:t>
      </w:r>
      <w:r w:rsidR="000F35FB">
        <w:rPr>
          <w:rFonts w:eastAsia="Times New Roman"/>
          <w:lang w:eastAsia="en-US"/>
        </w:rPr>
        <w:t>7</w:t>
      </w:r>
      <w:r w:rsidRPr="00D92DFC">
        <w:rPr>
          <w:rFonts w:eastAsia="Times New Roman"/>
          <w:lang w:eastAsia="en-US"/>
        </w:rPr>
        <w:t>. – 30 с. УДК 621.395</w:t>
      </w:r>
    </w:p>
    <w:p w14:paraId="7FB03C67" w14:textId="605BB6E0" w:rsidR="00D54FC4" w:rsidRPr="00D92DFC" w:rsidRDefault="00D54FC4" w:rsidP="003D1828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>4.Маликова Е.Е. Расчет оборудования мультисервисных сетей связи: Методические указания по курсовому проектированию "по дисц. "Системы коммутации" / Е.Е. Маликова - 2 изд. - М.: Гор.линия-Телеком, 201</w:t>
      </w:r>
      <w:r w:rsidR="000F35FB">
        <w:rPr>
          <w:rFonts w:eastAsia="Times New Roman"/>
          <w:bCs/>
          <w:lang w:eastAsia="en-US"/>
        </w:rPr>
        <w:t>8</w:t>
      </w:r>
      <w:r w:rsidRPr="00D92DFC">
        <w:rPr>
          <w:rFonts w:eastAsia="Times New Roman"/>
          <w:bCs/>
          <w:lang w:eastAsia="en-US"/>
        </w:rPr>
        <w:t xml:space="preserve">. – 76 с. </w:t>
      </w:r>
      <w:r w:rsidRPr="00D92DFC">
        <w:rPr>
          <w:rFonts w:eastAsia="Times New Roman"/>
          <w:shd w:val="clear" w:color="auto" w:fill="FFFFFF"/>
          <w:lang w:eastAsia="en-US"/>
        </w:rPr>
        <w:t>ISBN</w:t>
      </w:r>
      <w:r w:rsidRPr="00D92DFC">
        <w:rPr>
          <w:rFonts w:eastAsia="Times New Roman"/>
          <w:bCs/>
          <w:shd w:val="clear" w:color="auto" w:fill="FFFFFF"/>
          <w:lang w:eastAsia="en-US"/>
        </w:rPr>
        <w:t>978-5-9912-0419-4</w:t>
      </w:r>
      <w:r w:rsidRPr="00D92DFC">
        <w:rPr>
          <w:rFonts w:eastAsia="Times New Roman"/>
          <w:bCs/>
          <w:lang w:eastAsia="en-US"/>
        </w:rPr>
        <w:t>ЭБС «</w:t>
      </w:r>
      <w:hyperlink r:id="rId8" w:history="1">
        <w:r w:rsidRPr="005A089F">
          <w:rPr>
            <w:rStyle w:val="ac"/>
            <w:bCs/>
            <w:lang w:val="en-US" w:eastAsia="en-US"/>
          </w:rPr>
          <w:t>znanium</w:t>
        </w:r>
        <w:r w:rsidRPr="005A089F">
          <w:rPr>
            <w:rStyle w:val="ac"/>
            <w:bCs/>
            <w:lang w:eastAsia="en-US"/>
          </w:rPr>
          <w:t>.</w:t>
        </w:r>
        <w:r w:rsidRPr="005A089F">
          <w:rPr>
            <w:rStyle w:val="ac"/>
            <w:bCs/>
            <w:lang w:val="en-US" w:eastAsia="en-US"/>
          </w:rPr>
          <w:t>com</w:t>
        </w:r>
      </w:hyperlink>
      <w:r w:rsidRPr="00D92DFC">
        <w:rPr>
          <w:rFonts w:eastAsia="Times New Roman"/>
          <w:bCs/>
          <w:lang w:eastAsia="en-US"/>
        </w:rPr>
        <w:t>»</w:t>
      </w:r>
    </w:p>
    <w:p w14:paraId="270A29F0" w14:textId="1E5FAD85" w:rsidR="00D54FC4" w:rsidRPr="00D92DFC" w:rsidRDefault="00D54FC4" w:rsidP="003D1828">
      <w:pPr>
        <w:shd w:val="clear" w:color="auto" w:fill="FFFFFF"/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>5.Телекоммуникац. системы и сети. В 3 т. Т. 3. Мультисервисные сети: Уч. пос. / В.В. Величко и др.; Под ред. В.П. Шувалова. - 2-е изд.- М.: Гор.линия-Телеком, 201</w:t>
      </w:r>
      <w:r w:rsidR="000F35FB">
        <w:rPr>
          <w:rFonts w:eastAsia="Times New Roman"/>
          <w:bCs/>
          <w:lang w:eastAsia="en-US"/>
        </w:rPr>
        <w:t>7</w:t>
      </w:r>
      <w:r w:rsidRPr="00D92DFC">
        <w:rPr>
          <w:rFonts w:eastAsia="Times New Roman"/>
          <w:bCs/>
          <w:lang w:eastAsia="en-US"/>
        </w:rPr>
        <w:t xml:space="preserve"> ЭБС «</w:t>
      </w:r>
      <w:hyperlink r:id="rId9" w:history="1">
        <w:r w:rsidRPr="005A089F">
          <w:rPr>
            <w:rStyle w:val="ac"/>
            <w:bCs/>
            <w:lang w:val="en-US" w:eastAsia="en-US"/>
          </w:rPr>
          <w:t>znanium</w:t>
        </w:r>
        <w:r w:rsidRPr="00470E6E">
          <w:rPr>
            <w:rStyle w:val="ac"/>
            <w:bCs/>
            <w:lang w:eastAsia="en-US"/>
          </w:rPr>
          <w:t>.</w:t>
        </w:r>
        <w:r w:rsidRPr="005A089F">
          <w:rPr>
            <w:rStyle w:val="ac"/>
            <w:bCs/>
            <w:lang w:val="en-US" w:eastAsia="en-US"/>
          </w:rPr>
          <w:t>com</w:t>
        </w:r>
      </w:hyperlink>
      <w:r w:rsidRPr="00D92DFC">
        <w:rPr>
          <w:rFonts w:eastAsia="Times New Roman"/>
          <w:bCs/>
          <w:lang w:eastAsia="en-US"/>
        </w:rPr>
        <w:t>»</w:t>
      </w:r>
      <w:r w:rsidRPr="00D92DFC">
        <w:rPr>
          <w:rFonts w:eastAsia="Times New Roman"/>
          <w:lang w:eastAsia="en-US"/>
        </w:rPr>
        <w:t>ISBN: 978-5-9912-0484-2</w:t>
      </w:r>
    </w:p>
    <w:p w14:paraId="4BF7B307" w14:textId="60868418" w:rsidR="00D54FC4" w:rsidRPr="00D92DFC" w:rsidRDefault="00D54FC4" w:rsidP="003D1828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>6.Тищенко А.Б. Многоканальные телекоммуникационные системы. Ч.1.Принципы построения телеком. систем с времен.раздел. каналов: Уч.пос./ А.Б.Тищенко. - М.:ИЦ РИОР:НИЦ ИНФРА-М,201</w:t>
      </w:r>
      <w:r w:rsidR="000F35FB">
        <w:rPr>
          <w:rFonts w:eastAsia="Times New Roman"/>
          <w:bCs/>
          <w:lang w:eastAsia="en-US"/>
        </w:rPr>
        <w:t>8</w:t>
      </w:r>
      <w:r w:rsidRPr="00D92DFC">
        <w:rPr>
          <w:rFonts w:eastAsia="Times New Roman"/>
          <w:bCs/>
          <w:lang w:eastAsia="en-US"/>
        </w:rPr>
        <w:t xml:space="preserve">. - </w:t>
      </w:r>
      <w:r w:rsidRPr="00D92DFC">
        <w:rPr>
          <w:rFonts w:eastAsia="Times New Roman"/>
          <w:shd w:val="clear" w:color="auto" w:fill="FFFFFF"/>
          <w:lang w:eastAsia="en-US"/>
        </w:rPr>
        <w:t>ISBN</w:t>
      </w:r>
      <w:r w:rsidRPr="00D92DFC">
        <w:rPr>
          <w:rFonts w:eastAsia="Times New Roman"/>
          <w:bCs/>
          <w:shd w:val="clear" w:color="auto" w:fill="FFFFFF"/>
          <w:lang w:eastAsia="en-US"/>
        </w:rPr>
        <w:t xml:space="preserve"> 978-5-369-01184-3</w:t>
      </w:r>
      <w:r w:rsidRPr="00D92DFC">
        <w:rPr>
          <w:rFonts w:eastAsia="Times New Roman"/>
          <w:bCs/>
          <w:lang w:eastAsia="en-US"/>
        </w:rPr>
        <w:t>ЭБС «</w:t>
      </w:r>
      <w:hyperlink r:id="rId10" w:history="1">
        <w:r w:rsidRPr="005A089F">
          <w:rPr>
            <w:rStyle w:val="ac"/>
            <w:bCs/>
            <w:lang w:val="en-US" w:eastAsia="en-US"/>
          </w:rPr>
          <w:t>znanium</w:t>
        </w:r>
        <w:r w:rsidRPr="005A089F">
          <w:rPr>
            <w:rStyle w:val="ac"/>
            <w:bCs/>
            <w:lang w:eastAsia="en-US"/>
          </w:rPr>
          <w:t>.</w:t>
        </w:r>
        <w:r w:rsidRPr="005A089F">
          <w:rPr>
            <w:rStyle w:val="ac"/>
            <w:bCs/>
            <w:lang w:val="en-US" w:eastAsia="en-US"/>
          </w:rPr>
          <w:t>com</w:t>
        </w:r>
      </w:hyperlink>
      <w:r w:rsidRPr="00D92DFC">
        <w:rPr>
          <w:rFonts w:eastAsia="Times New Roman"/>
          <w:bCs/>
          <w:lang w:eastAsia="en-US"/>
        </w:rPr>
        <w:t xml:space="preserve">» </w:t>
      </w:r>
    </w:p>
    <w:p w14:paraId="789C0162" w14:textId="77777777" w:rsidR="00D54FC4" w:rsidRPr="00D92DFC" w:rsidRDefault="00D54FC4" w:rsidP="003D1828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13EE17BF" w14:textId="77777777" w:rsidR="00D54FC4" w:rsidRPr="00D92DFC" w:rsidRDefault="00D54FC4" w:rsidP="003D1828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  <w:r w:rsidRPr="00D92DFC">
        <w:rPr>
          <w:b/>
          <w:bCs/>
        </w:rPr>
        <w:t>Дополнительные источники</w:t>
      </w:r>
    </w:p>
    <w:p w14:paraId="3011B9B4" w14:textId="77777777" w:rsidR="00D54FC4" w:rsidRDefault="00D54FC4" w:rsidP="003D1828">
      <w:pPr>
        <w:tabs>
          <w:tab w:val="left" w:pos="993"/>
        </w:tabs>
        <w:ind w:firstLine="708"/>
        <w:rPr>
          <w:rFonts w:eastAsia="Times New Roman"/>
          <w:shd w:val="clear" w:color="auto" w:fill="FFFFFF"/>
          <w:lang w:eastAsia="en-US"/>
        </w:rPr>
      </w:pPr>
      <w:r w:rsidRPr="00823143">
        <w:rPr>
          <w:rFonts w:eastAsia="Times New Roman"/>
          <w:bCs/>
          <w:shd w:val="clear" w:color="auto" w:fill="FFFFFF"/>
          <w:lang w:eastAsia="en-US"/>
        </w:rPr>
        <w:t>1. Физические основы получения информации</w:t>
      </w:r>
      <w:r w:rsidRPr="00823143">
        <w:rPr>
          <w:rFonts w:eastAsia="Times New Roman"/>
          <w:shd w:val="clear" w:color="auto" w:fill="FFFFFF"/>
          <w:lang w:eastAsia="en-US"/>
        </w:rPr>
        <w:t xml:space="preserve"> : учебник / Г.Г. Раннев, В.А. Сурогина, А.П. Тарасенко, И.В. Кулибаба. — 2-е изд., перераб. и доп. — М.: КУРС: ИНФРА-М, 2017. — 304 с.; цв. ил. (8 с.) - Режим доступа: </w:t>
      </w:r>
      <w:hyperlink r:id="rId11" w:history="1">
        <w:r w:rsidRPr="000E6741">
          <w:rPr>
            <w:rStyle w:val="ac"/>
            <w:rFonts w:eastAsia="Times New Roman"/>
            <w:shd w:val="clear" w:color="auto" w:fill="FFFFFF"/>
            <w:lang w:eastAsia="en-US"/>
          </w:rPr>
          <w:t>http://znanium.com/catalog/product/756155</w:t>
        </w:r>
      </w:hyperlink>
    </w:p>
    <w:p w14:paraId="330DF486" w14:textId="77777777" w:rsidR="00D54FC4" w:rsidRPr="00D92DFC" w:rsidRDefault="00D54FC4" w:rsidP="003D1828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761C2D7D" w14:textId="77777777" w:rsidR="000F35FB" w:rsidRDefault="000F35FB" w:rsidP="003D1828">
      <w:pPr>
        <w:tabs>
          <w:tab w:val="left" w:pos="993"/>
        </w:tabs>
        <w:ind w:firstLine="708"/>
        <w:rPr>
          <w:rFonts w:eastAsia="Times New Roman"/>
          <w:lang w:eastAsia="en-US"/>
        </w:rPr>
      </w:pPr>
    </w:p>
    <w:p w14:paraId="396A931E" w14:textId="238666A2" w:rsidR="00D54FC4" w:rsidRPr="00D92DFC" w:rsidRDefault="00D54FC4" w:rsidP="003D1828">
      <w:pPr>
        <w:tabs>
          <w:tab w:val="left" w:pos="993"/>
        </w:tabs>
        <w:ind w:firstLine="708"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lastRenderedPageBreak/>
        <w:t>Научно-технические и реферативные журналы:</w:t>
      </w:r>
    </w:p>
    <w:p w14:paraId="489AC8F4" w14:textId="77777777" w:rsidR="00D54FC4" w:rsidRPr="00D92DFC" w:rsidRDefault="00D54FC4" w:rsidP="003D1828">
      <w:pPr>
        <w:numPr>
          <w:ilvl w:val="0"/>
          <w:numId w:val="16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Электросвязь </w:t>
      </w:r>
    </w:p>
    <w:p w14:paraId="751C176C" w14:textId="77777777" w:rsidR="00D54FC4" w:rsidRPr="00D92DFC" w:rsidRDefault="00D54FC4" w:rsidP="003D1828">
      <w:pPr>
        <w:numPr>
          <w:ilvl w:val="0"/>
          <w:numId w:val="16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Вестник связи </w:t>
      </w:r>
    </w:p>
    <w:p w14:paraId="51BB81D2" w14:textId="77777777" w:rsidR="00D54FC4" w:rsidRPr="00D92DFC" w:rsidRDefault="00D54FC4" w:rsidP="003D1828">
      <w:pPr>
        <w:numPr>
          <w:ilvl w:val="0"/>
          <w:numId w:val="16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Сети и системы связи </w:t>
      </w:r>
    </w:p>
    <w:p w14:paraId="21702B3C" w14:textId="77777777" w:rsidR="00D54FC4" w:rsidRPr="00D92DFC" w:rsidRDefault="00D54FC4" w:rsidP="003D1828">
      <w:pPr>
        <w:numPr>
          <w:ilvl w:val="0"/>
          <w:numId w:val="16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Мобильные системы </w:t>
      </w:r>
    </w:p>
    <w:p w14:paraId="67375D62" w14:textId="77777777" w:rsidR="00D54FC4" w:rsidRPr="00D92DFC" w:rsidRDefault="00D54FC4" w:rsidP="003D1828">
      <w:pPr>
        <w:numPr>
          <w:ilvl w:val="0"/>
          <w:numId w:val="16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Цифровая обработка сигналов </w:t>
      </w:r>
    </w:p>
    <w:p w14:paraId="52066878" w14:textId="77777777" w:rsidR="00021E67" w:rsidRPr="00653E19" w:rsidRDefault="00021E67" w:rsidP="003D1828">
      <w:pPr>
        <w:pStyle w:val="ad"/>
        <w:tabs>
          <w:tab w:val="left" w:pos="993"/>
        </w:tabs>
        <w:spacing w:after="0"/>
        <w:ind w:left="0" w:firstLine="708"/>
        <w:contextualSpacing/>
        <w:jc w:val="both"/>
      </w:pPr>
      <w:r w:rsidRPr="00653E19">
        <w:t>Электронный ресурс</w:t>
      </w:r>
    </w:p>
    <w:p w14:paraId="5AE2A4B3" w14:textId="77777777" w:rsidR="00021E67" w:rsidRDefault="000F35FB" w:rsidP="003D1828">
      <w:pPr>
        <w:pStyle w:val="ad"/>
        <w:tabs>
          <w:tab w:val="left" w:pos="993"/>
        </w:tabs>
        <w:spacing w:after="0"/>
        <w:ind w:left="0" w:firstLine="708"/>
        <w:contextualSpacing/>
        <w:jc w:val="both"/>
        <w:rPr>
          <w:lang w:val="en-US"/>
        </w:rPr>
      </w:pPr>
      <w:hyperlink r:id="rId12" w:history="1">
        <w:r w:rsidR="00021E67" w:rsidRPr="00653E19">
          <w:rPr>
            <w:rStyle w:val="ac"/>
            <w:lang w:val="en-US"/>
          </w:rPr>
          <w:t>znanium.com</w:t>
        </w:r>
      </w:hyperlink>
    </w:p>
    <w:p w14:paraId="43D55074" w14:textId="77777777" w:rsidR="00021E67" w:rsidRDefault="00E1107C" w:rsidP="00021E67">
      <w:pPr>
        <w:jc w:val="center"/>
        <w:rPr>
          <w:b/>
        </w:rPr>
      </w:pPr>
      <w:r>
        <w:br w:type="page"/>
      </w:r>
      <w:r w:rsidR="00021E67" w:rsidRPr="006605C9">
        <w:rPr>
          <w:b/>
        </w:rPr>
        <w:lastRenderedPageBreak/>
        <w:t xml:space="preserve">АТТЕСТАЦИОННЫЙ ЛИСТ ПО </w:t>
      </w:r>
      <w:r w:rsidR="00D54FC4">
        <w:rPr>
          <w:b/>
        </w:rPr>
        <w:t>ПРОИЗВОДСТВЕННОЙ</w:t>
      </w:r>
      <w:r w:rsidR="00021E67" w:rsidRPr="006605C9">
        <w:rPr>
          <w:b/>
        </w:rPr>
        <w:t>ПРАКТИКЕ</w:t>
      </w:r>
    </w:p>
    <w:p w14:paraId="697C3B6B" w14:textId="77777777" w:rsidR="00D54FC4" w:rsidRDefault="00D54FC4" w:rsidP="00021E67">
      <w:pPr>
        <w:jc w:val="center"/>
        <w:rPr>
          <w:b/>
        </w:rPr>
      </w:pPr>
      <w:r>
        <w:rPr>
          <w:b/>
        </w:rPr>
        <w:t>(Задание на практику)</w:t>
      </w:r>
    </w:p>
    <w:p w14:paraId="5E006A6F" w14:textId="77777777" w:rsidR="00021E67" w:rsidRPr="006605C9" w:rsidRDefault="00021E67" w:rsidP="00021E67">
      <w:pPr>
        <w:jc w:val="center"/>
        <w:rPr>
          <w:b/>
        </w:rPr>
      </w:pPr>
    </w:p>
    <w:p w14:paraId="51001A1C" w14:textId="77777777" w:rsidR="00021E67" w:rsidRPr="006605C9" w:rsidRDefault="00021E67" w:rsidP="00021E67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0BF692B2" w14:textId="77777777" w:rsidR="00021E67" w:rsidRPr="006605C9" w:rsidRDefault="00021E67" w:rsidP="00021E67">
      <w:pPr>
        <w:jc w:val="center"/>
        <w:rPr>
          <w:i/>
        </w:rPr>
      </w:pPr>
      <w:r w:rsidRPr="006605C9">
        <w:rPr>
          <w:i/>
        </w:rPr>
        <w:t>ФИО</w:t>
      </w:r>
    </w:p>
    <w:p w14:paraId="0D666712" w14:textId="77777777" w:rsidR="00021E67" w:rsidRDefault="00021E67" w:rsidP="00021E67">
      <w:r>
        <w:t>обучающийся(аяся) на 3 курсе по мпециальности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021E67" w:rsidRPr="00806CCB" w14:paraId="6C62F3F5" w14:textId="77777777" w:rsidTr="00C255BE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2C8CDE0E" w14:textId="77777777" w:rsidR="00021E67" w:rsidRPr="00F86387" w:rsidRDefault="00021E67" w:rsidP="00C255BE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F81A0" w14:textId="77777777" w:rsidR="00021E67" w:rsidRPr="00806CCB" w:rsidRDefault="00021E67" w:rsidP="00C255BE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408C95FD" w14:textId="77777777" w:rsidR="00021E67" w:rsidRPr="00F86387" w:rsidRDefault="00021E67" w:rsidP="00C255BE">
            <w:pPr>
              <w:jc w:val="both"/>
            </w:pPr>
            <w:r>
              <w:t>Инфокоммуникационные сети и системы связи</w:t>
            </w:r>
          </w:p>
        </w:tc>
      </w:tr>
      <w:tr w:rsidR="00021E67" w:rsidRPr="00806CCB" w14:paraId="0EEB813F" w14:textId="77777777" w:rsidTr="00C255BE">
        <w:trPr>
          <w:trHeight w:val="85"/>
        </w:trPr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2B35F12C" w14:textId="77777777" w:rsidR="00021E67" w:rsidRPr="00806CCB" w:rsidRDefault="00021E67" w:rsidP="00C255BE">
            <w:pPr>
              <w:jc w:val="both"/>
            </w:pP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71DF81" w14:textId="77777777" w:rsidR="00021E67" w:rsidRPr="00806CCB" w:rsidRDefault="00021E67" w:rsidP="00C255BE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5E982C61" w14:textId="77777777" w:rsidR="00021E67" w:rsidRPr="00806CCB" w:rsidRDefault="00021E67" w:rsidP="00C255BE">
            <w:pPr>
              <w:jc w:val="both"/>
            </w:pPr>
          </w:p>
        </w:tc>
      </w:tr>
    </w:tbl>
    <w:p w14:paraId="7BCA18F6" w14:textId="77777777" w:rsidR="00021E67" w:rsidRPr="00806CCB" w:rsidRDefault="00021E67" w:rsidP="00021E67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132C95B9" w14:textId="77777777" w:rsidR="00021E67" w:rsidRPr="00806CCB" w:rsidRDefault="00021E67" w:rsidP="00021E67">
      <w:r w:rsidRPr="006605C9">
        <w:t>усп</w:t>
      </w:r>
      <w:r>
        <w:t>ешно прошел(ла) учебную</w:t>
      </w:r>
      <w:r w:rsidRPr="006605C9">
        <w:t xml:space="preserve"> практику по профессиональному модулю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21E67" w:rsidRPr="007B5280" w14:paraId="1CC07A29" w14:textId="77777777" w:rsidTr="00C255BE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</w:tcPr>
          <w:p w14:paraId="30789387" w14:textId="77777777" w:rsidR="00021E67" w:rsidRPr="001335A3" w:rsidRDefault="00021E67" w:rsidP="00C255BE">
            <w:r w:rsidRPr="009E4116">
              <w:rPr>
                <w:sz w:val="28"/>
              </w:rPr>
              <w:t>Выполнение работ по профессии «Монтажник оборудования связи»</w:t>
            </w:r>
          </w:p>
        </w:tc>
      </w:tr>
      <w:tr w:rsidR="00021E67" w:rsidRPr="007B5280" w14:paraId="73B627D5" w14:textId="77777777" w:rsidTr="00C255BE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B41C0" w14:textId="77777777" w:rsidR="00021E67" w:rsidRPr="001335A3" w:rsidRDefault="00021E67" w:rsidP="00C255BE"/>
        </w:tc>
      </w:tr>
    </w:tbl>
    <w:p w14:paraId="2E23025A" w14:textId="77777777" w:rsidR="00021E67" w:rsidRPr="00806CCB" w:rsidRDefault="00021E67" w:rsidP="00021E67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101E06CC" w14:textId="1D3F0215" w:rsidR="00021E67" w:rsidRPr="006605C9" w:rsidRDefault="00021E67" w:rsidP="00021E67">
      <w:r>
        <w:t xml:space="preserve">в объеме </w:t>
      </w:r>
      <w:r w:rsidR="000C748D">
        <w:t>108</w:t>
      </w:r>
      <w:r>
        <w:t xml:space="preserve"> </w:t>
      </w:r>
      <w:r w:rsidRPr="006605C9">
        <w:t>часов с  «</w:t>
      </w:r>
      <w:r w:rsidRPr="00B90A94">
        <w:t>____</w:t>
      </w:r>
      <w:r w:rsidRPr="006605C9">
        <w:t>»</w:t>
      </w:r>
      <w:r w:rsidRPr="00B90A94">
        <w:t xml:space="preserve">_____________ </w:t>
      </w:r>
      <w:r w:rsidRPr="006605C9">
        <w:t>20</w:t>
      </w:r>
      <w:r w:rsidR="000F35FB">
        <w:t>2</w:t>
      </w:r>
      <w:r w:rsidRPr="00B90A94">
        <w:t>__</w:t>
      </w:r>
      <w:r w:rsidRPr="006605C9">
        <w:t>г. по «</w:t>
      </w:r>
      <w:r w:rsidRPr="00B90A94">
        <w:t>____</w:t>
      </w:r>
      <w:r w:rsidRPr="006605C9">
        <w:t>»</w:t>
      </w:r>
      <w:r w:rsidRPr="00B90A94">
        <w:t xml:space="preserve">_____________ </w:t>
      </w:r>
      <w:r w:rsidRPr="006605C9">
        <w:t>20</w:t>
      </w:r>
      <w:r w:rsidR="000F35FB">
        <w:t>2</w:t>
      </w:r>
      <w:r w:rsidRPr="00B90A94">
        <w:t>__</w:t>
      </w:r>
      <w:r w:rsidRPr="006605C9">
        <w:t>г..</w:t>
      </w:r>
      <w:r>
        <w:t>в</w:t>
      </w:r>
    </w:p>
    <w:p w14:paraId="6AF77A40" w14:textId="77777777" w:rsidR="00021E67" w:rsidRPr="006605C9" w:rsidRDefault="00021E67" w:rsidP="00021E67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21E67" w:rsidRPr="00806CCB" w14:paraId="03D8DBFF" w14:textId="77777777" w:rsidTr="00C255BE">
        <w:tc>
          <w:tcPr>
            <w:tcW w:w="9571" w:type="dxa"/>
            <w:shd w:val="clear" w:color="auto" w:fill="auto"/>
          </w:tcPr>
          <w:p w14:paraId="3319E7A8" w14:textId="77777777" w:rsidR="00021E67" w:rsidRPr="00806CCB" w:rsidRDefault="00021E67" w:rsidP="00C255BE">
            <w:r>
              <w:t>ГБПОУ Уфимский колледж радиоэлектроники, телекоммуникаций и безопасности</w:t>
            </w:r>
          </w:p>
        </w:tc>
      </w:tr>
    </w:tbl>
    <w:p w14:paraId="317C6F73" w14:textId="77777777" w:rsidR="00021E67" w:rsidRPr="00806CCB" w:rsidRDefault="00021E67" w:rsidP="00021E67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0DCC4FE5" w14:textId="77777777" w:rsidR="00021E67" w:rsidRPr="006605C9" w:rsidRDefault="00021E67" w:rsidP="00021E67"/>
    <w:p w14:paraId="7221B1BF" w14:textId="77777777" w:rsidR="00021E67" w:rsidRDefault="00021E67" w:rsidP="00021E67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p w14:paraId="11ACD703" w14:textId="77777777" w:rsidR="00077F47" w:rsidRDefault="00077F47" w:rsidP="00021E67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1"/>
        <w:gridCol w:w="3822"/>
        <w:gridCol w:w="3192"/>
      </w:tblGrid>
      <w:tr w:rsidR="00021E67" w:rsidRPr="00D92DFC" w14:paraId="7169731C" w14:textId="77777777" w:rsidTr="00C255BE">
        <w:tc>
          <w:tcPr>
            <w:tcW w:w="2863" w:type="dxa"/>
          </w:tcPr>
          <w:p w14:paraId="2EC153D9" w14:textId="77777777" w:rsidR="00021E67" w:rsidRPr="00D92DFC" w:rsidRDefault="00021E67" w:rsidP="00C255BE">
            <w:pPr>
              <w:jc w:val="center"/>
              <w:rPr>
                <w:b/>
                <w:bCs/>
              </w:rPr>
            </w:pPr>
            <w:r w:rsidRPr="00D92DFC">
              <w:rPr>
                <w:b/>
                <w:bCs/>
              </w:rPr>
              <w:t xml:space="preserve">Результаты </w:t>
            </w:r>
          </w:p>
          <w:p w14:paraId="49BA89CB" w14:textId="77777777" w:rsidR="00021E67" w:rsidRPr="00D92DFC" w:rsidRDefault="00021E67" w:rsidP="00C255BE">
            <w:r w:rsidRPr="00D92DFC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893" w:type="dxa"/>
          </w:tcPr>
          <w:p w14:paraId="1445020C" w14:textId="77777777" w:rsidR="00021E67" w:rsidRPr="00D92DFC" w:rsidRDefault="00021E67" w:rsidP="00C255BE">
            <w:pPr>
              <w:tabs>
                <w:tab w:val="left" w:pos="252"/>
              </w:tabs>
              <w:jc w:val="center"/>
            </w:pPr>
            <w:r w:rsidRPr="00D92DF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40" w:type="dxa"/>
          </w:tcPr>
          <w:p w14:paraId="366C3CE8" w14:textId="77777777" w:rsidR="00021E67" w:rsidRPr="00D92DFC" w:rsidRDefault="00021E67" w:rsidP="00C255BE">
            <w:pPr>
              <w:jc w:val="center"/>
            </w:pPr>
            <w:r w:rsidRPr="00D92DFC">
              <w:rPr>
                <w:b/>
              </w:rPr>
              <w:t>Формы и методы контроля и оценки</w:t>
            </w:r>
          </w:p>
        </w:tc>
      </w:tr>
      <w:tr w:rsidR="00021E67" w:rsidRPr="00D92DFC" w14:paraId="136D60D0" w14:textId="77777777" w:rsidTr="00C255BE">
        <w:tc>
          <w:tcPr>
            <w:tcW w:w="2863" w:type="dxa"/>
          </w:tcPr>
          <w:p w14:paraId="7571E969" w14:textId="77777777" w:rsidR="00021E67" w:rsidRPr="00D92DFC" w:rsidRDefault="00021E67" w:rsidP="00C255BE">
            <w:r w:rsidRPr="00D92DFC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893" w:type="dxa"/>
          </w:tcPr>
          <w:p w14:paraId="2E14653F" w14:textId="77777777" w:rsidR="00021E67" w:rsidRPr="00D92DFC" w:rsidRDefault="00021E67" w:rsidP="00C255BE">
            <w:pPr>
              <w:numPr>
                <w:ilvl w:val="0"/>
                <w:numId w:val="7"/>
              </w:numPr>
              <w:tabs>
                <w:tab w:val="left" w:pos="252"/>
              </w:tabs>
            </w:pPr>
            <w:r w:rsidRPr="00D92DFC"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5F7CDE5A" w14:textId="77777777" w:rsidR="00021E67" w:rsidRPr="00D92DFC" w:rsidRDefault="00021E67" w:rsidP="00C255BE">
            <w:r w:rsidRPr="00D92DFC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240" w:type="dxa"/>
            <w:vMerge w:val="restart"/>
          </w:tcPr>
          <w:p w14:paraId="546B12F0" w14:textId="77777777" w:rsidR="00021E67" w:rsidRPr="00D92DFC" w:rsidRDefault="00021E67" w:rsidP="00C255BE">
            <w:r w:rsidRPr="00D92DFC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AC25EC6" w14:textId="77777777" w:rsidR="00021E67" w:rsidRPr="00D92DFC" w:rsidRDefault="00021E67" w:rsidP="00C255BE"/>
          <w:p w14:paraId="7DBAA6BF" w14:textId="77777777" w:rsidR="00021E67" w:rsidRPr="00D92DFC" w:rsidRDefault="00021E67" w:rsidP="00C255BE">
            <w:r w:rsidRPr="00D92DFC"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7C9BDEE6" w14:textId="77777777" w:rsidR="00021E67" w:rsidRPr="00D92DFC" w:rsidRDefault="00021E67" w:rsidP="00C255BE"/>
          <w:p w14:paraId="02C324F4" w14:textId="77777777" w:rsidR="00021E67" w:rsidRPr="00D92DFC" w:rsidRDefault="00021E67" w:rsidP="00C255BE">
            <w:pPr>
              <w:tabs>
                <w:tab w:val="left" w:pos="252"/>
              </w:tabs>
              <w:jc w:val="center"/>
            </w:pPr>
            <w:r w:rsidRPr="00D92DFC">
              <w:t>Экзамен квалификационный</w:t>
            </w:r>
          </w:p>
        </w:tc>
      </w:tr>
      <w:tr w:rsidR="00021E67" w:rsidRPr="00D92DFC" w14:paraId="1D1FE46E" w14:textId="77777777" w:rsidTr="00C255BE">
        <w:tc>
          <w:tcPr>
            <w:tcW w:w="2863" w:type="dxa"/>
          </w:tcPr>
          <w:p w14:paraId="6627B992" w14:textId="77777777" w:rsidR="00021E67" w:rsidRPr="00D92DFC" w:rsidRDefault="00021E67" w:rsidP="00C255BE">
            <w:r w:rsidRPr="00D92DFC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93" w:type="dxa"/>
          </w:tcPr>
          <w:p w14:paraId="1D06F4C0" w14:textId="77777777" w:rsidR="00021E67" w:rsidRPr="00D92DFC" w:rsidRDefault="00021E67" w:rsidP="00C255BE">
            <w:r w:rsidRPr="00D92DFC"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240" w:type="dxa"/>
            <w:vMerge/>
          </w:tcPr>
          <w:p w14:paraId="2EE83401" w14:textId="77777777" w:rsidR="00021E67" w:rsidRPr="00D92DFC" w:rsidRDefault="00021E67" w:rsidP="00C255BE"/>
        </w:tc>
      </w:tr>
      <w:tr w:rsidR="00021E67" w:rsidRPr="00D92DFC" w14:paraId="680331DD" w14:textId="77777777" w:rsidTr="00C255BE">
        <w:tc>
          <w:tcPr>
            <w:tcW w:w="2863" w:type="dxa"/>
          </w:tcPr>
          <w:p w14:paraId="6B8B102C" w14:textId="77777777" w:rsidR="00021E67" w:rsidRPr="00D92DFC" w:rsidRDefault="00021E67" w:rsidP="00C255BE">
            <w:r w:rsidRPr="00D92DFC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893" w:type="dxa"/>
          </w:tcPr>
          <w:p w14:paraId="50F85B60" w14:textId="77777777" w:rsidR="00021E67" w:rsidRPr="00D92DFC" w:rsidRDefault="00021E67" w:rsidP="00C255BE">
            <w:r w:rsidRPr="00D92DFC">
              <w:t>- демонстрация ответственности за принятые решения</w:t>
            </w:r>
          </w:p>
          <w:p w14:paraId="62D64139" w14:textId="77777777" w:rsidR="00021E67" w:rsidRPr="00D92DFC" w:rsidRDefault="00021E67" w:rsidP="00C255BE">
            <w:r w:rsidRPr="00D92DFC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240" w:type="dxa"/>
            <w:vMerge/>
          </w:tcPr>
          <w:p w14:paraId="50910F42" w14:textId="77777777" w:rsidR="00021E67" w:rsidRPr="00D92DFC" w:rsidRDefault="00021E67" w:rsidP="00C255BE"/>
        </w:tc>
      </w:tr>
      <w:tr w:rsidR="00021E67" w:rsidRPr="00D92DFC" w14:paraId="34CF4B2F" w14:textId="77777777" w:rsidTr="00C255BE">
        <w:tc>
          <w:tcPr>
            <w:tcW w:w="2863" w:type="dxa"/>
          </w:tcPr>
          <w:p w14:paraId="5D9CD1C9" w14:textId="77777777" w:rsidR="00021E67" w:rsidRPr="00D92DFC" w:rsidRDefault="00021E67" w:rsidP="00C255BE">
            <w:r w:rsidRPr="00D92DFC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93" w:type="dxa"/>
          </w:tcPr>
          <w:p w14:paraId="6428F870" w14:textId="77777777" w:rsidR="00021E67" w:rsidRPr="00D92DFC" w:rsidRDefault="00021E67" w:rsidP="00C255BE">
            <w:r w:rsidRPr="00D92DFC"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12CFDA86" w14:textId="77777777" w:rsidR="00021E67" w:rsidRPr="00D92DFC" w:rsidRDefault="00021E67" w:rsidP="00C255BE">
            <w:r w:rsidRPr="00D92DFC">
              <w:t>- обоснованность анализа работы членов команды (подчиненных)</w:t>
            </w:r>
          </w:p>
        </w:tc>
        <w:tc>
          <w:tcPr>
            <w:tcW w:w="3240" w:type="dxa"/>
            <w:vMerge/>
          </w:tcPr>
          <w:p w14:paraId="4AFF077E" w14:textId="77777777" w:rsidR="00021E67" w:rsidRPr="00D92DFC" w:rsidRDefault="00021E67" w:rsidP="00C255BE"/>
        </w:tc>
      </w:tr>
      <w:tr w:rsidR="00021E67" w:rsidRPr="00D92DFC" w14:paraId="152F91A6" w14:textId="77777777" w:rsidTr="00C255BE">
        <w:tc>
          <w:tcPr>
            <w:tcW w:w="2863" w:type="dxa"/>
          </w:tcPr>
          <w:p w14:paraId="0F841ED2" w14:textId="77777777" w:rsidR="00021E67" w:rsidRPr="00D92DFC" w:rsidRDefault="00021E67" w:rsidP="00C255BE">
            <w:r w:rsidRPr="00D92DFC">
              <w:lastRenderedPageBreak/>
              <w:t>ОК 05.</w:t>
            </w:r>
            <w:r w:rsidRPr="00D92DFC"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893" w:type="dxa"/>
          </w:tcPr>
          <w:p w14:paraId="5A9F2279" w14:textId="77777777" w:rsidR="00021E67" w:rsidRPr="00D92DFC" w:rsidRDefault="00021E67" w:rsidP="00C255BE">
            <w:r w:rsidRPr="00D92DFC">
              <w:t>-грамотность устной и письменной речи,</w:t>
            </w:r>
          </w:p>
          <w:p w14:paraId="25FA610A" w14:textId="77777777" w:rsidR="00021E67" w:rsidRPr="00D92DFC" w:rsidRDefault="00021E67" w:rsidP="00C255BE">
            <w:r w:rsidRPr="00D92DFC">
              <w:t>- ясность формулирования и изложения мыслей</w:t>
            </w:r>
          </w:p>
        </w:tc>
        <w:tc>
          <w:tcPr>
            <w:tcW w:w="3240" w:type="dxa"/>
            <w:vMerge/>
          </w:tcPr>
          <w:p w14:paraId="11697163" w14:textId="77777777" w:rsidR="00021E67" w:rsidRPr="00D92DFC" w:rsidRDefault="00021E67" w:rsidP="00C255BE"/>
        </w:tc>
      </w:tr>
      <w:tr w:rsidR="00021E67" w:rsidRPr="00D92DFC" w14:paraId="45227D9B" w14:textId="77777777" w:rsidTr="00C255BE">
        <w:tc>
          <w:tcPr>
            <w:tcW w:w="2863" w:type="dxa"/>
          </w:tcPr>
          <w:p w14:paraId="5CF346FF" w14:textId="4DFA57F8" w:rsidR="00021E67" w:rsidRPr="00D92DFC" w:rsidRDefault="00021E67" w:rsidP="00C255BE">
            <w:r w:rsidRPr="00D92DFC">
              <w:t xml:space="preserve">ОК 06.  </w:t>
            </w:r>
            <w:r w:rsidR="000F35FB" w:rsidRPr="001E3B37">
              <w:t xml:space="preserve"> </w:t>
            </w:r>
            <w:r w:rsidR="000F35FB" w:rsidRPr="001E3B37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  <w:r w:rsidR="000F35FB">
              <w:rPr>
                <w:b/>
                <w:i/>
              </w:rPr>
              <w:t xml:space="preserve">, </w:t>
            </w:r>
            <w:r w:rsidR="000F35FB" w:rsidRPr="00BF3AA8">
              <w:t>применять стандарты антикоррупционного поведения.</w:t>
            </w:r>
          </w:p>
        </w:tc>
        <w:tc>
          <w:tcPr>
            <w:tcW w:w="3893" w:type="dxa"/>
          </w:tcPr>
          <w:p w14:paraId="7BF79F97" w14:textId="77777777" w:rsidR="00021E67" w:rsidRPr="00D92DFC" w:rsidRDefault="00021E67" w:rsidP="00C255BE">
            <w:pPr>
              <w:rPr>
                <w:bCs/>
              </w:rPr>
            </w:pPr>
            <w:r w:rsidRPr="00D92DFC">
              <w:rPr>
                <w:bCs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65B266D4" w14:textId="77777777" w:rsidR="00021E67" w:rsidRPr="00D92DFC" w:rsidRDefault="00021E67" w:rsidP="00C255BE"/>
        </w:tc>
        <w:tc>
          <w:tcPr>
            <w:tcW w:w="3240" w:type="dxa"/>
            <w:vMerge/>
          </w:tcPr>
          <w:p w14:paraId="081FC057" w14:textId="77777777" w:rsidR="00021E67" w:rsidRPr="00D92DFC" w:rsidRDefault="00021E67" w:rsidP="00C255BE">
            <w:pPr>
              <w:rPr>
                <w:bCs/>
              </w:rPr>
            </w:pPr>
          </w:p>
        </w:tc>
      </w:tr>
      <w:tr w:rsidR="00021E67" w:rsidRPr="00D92DFC" w14:paraId="063701CC" w14:textId="77777777" w:rsidTr="00C255BE">
        <w:tc>
          <w:tcPr>
            <w:tcW w:w="2863" w:type="dxa"/>
          </w:tcPr>
          <w:p w14:paraId="57397F65" w14:textId="77777777" w:rsidR="00021E67" w:rsidRPr="00D92DFC" w:rsidRDefault="00021E67" w:rsidP="00C255BE">
            <w:r w:rsidRPr="00D92DFC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893" w:type="dxa"/>
          </w:tcPr>
          <w:p w14:paraId="53D92899" w14:textId="77777777" w:rsidR="00021E67" w:rsidRPr="00D92DFC" w:rsidRDefault="00021E67" w:rsidP="00C255BE">
            <w:r w:rsidRPr="00D92DFC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4CF7466E" w14:textId="77777777" w:rsidR="00021E67" w:rsidRPr="00D92DFC" w:rsidRDefault="00021E67" w:rsidP="00C255BE">
            <w:r w:rsidRPr="00D92DFC"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3240" w:type="dxa"/>
            <w:vMerge/>
          </w:tcPr>
          <w:p w14:paraId="4555C36D" w14:textId="77777777" w:rsidR="00021E67" w:rsidRPr="00D92DFC" w:rsidRDefault="00021E67" w:rsidP="00C255BE"/>
        </w:tc>
      </w:tr>
      <w:tr w:rsidR="00021E67" w:rsidRPr="00D92DFC" w14:paraId="4E62F67E" w14:textId="77777777" w:rsidTr="00C255BE">
        <w:tc>
          <w:tcPr>
            <w:tcW w:w="2863" w:type="dxa"/>
          </w:tcPr>
          <w:p w14:paraId="074C9062" w14:textId="77777777" w:rsidR="00021E67" w:rsidRPr="00D92DFC" w:rsidRDefault="00021E67" w:rsidP="00C255BE">
            <w:r w:rsidRPr="00D92DFC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893" w:type="dxa"/>
          </w:tcPr>
          <w:p w14:paraId="1F4BA598" w14:textId="77777777" w:rsidR="00021E67" w:rsidRPr="00D92DFC" w:rsidRDefault="00021E67" w:rsidP="00C255BE">
            <w:r w:rsidRPr="00D92DFC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341C6F38" w14:textId="77777777" w:rsidR="00021E67" w:rsidRPr="00D92DFC" w:rsidRDefault="00021E67" w:rsidP="00C255BE"/>
        </w:tc>
        <w:tc>
          <w:tcPr>
            <w:tcW w:w="3240" w:type="dxa"/>
            <w:vMerge/>
          </w:tcPr>
          <w:p w14:paraId="41E37742" w14:textId="77777777" w:rsidR="00021E67" w:rsidRPr="00D92DFC" w:rsidRDefault="00021E67" w:rsidP="00C255BE"/>
        </w:tc>
      </w:tr>
      <w:tr w:rsidR="00021E67" w:rsidRPr="00D92DFC" w14:paraId="3E6373E3" w14:textId="77777777" w:rsidTr="00C255BE">
        <w:tc>
          <w:tcPr>
            <w:tcW w:w="2863" w:type="dxa"/>
          </w:tcPr>
          <w:p w14:paraId="45971F9B" w14:textId="77777777" w:rsidR="00021E67" w:rsidRPr="00D92DFC" w:rsidRDefault="00021E67" w:rsidP="00C255BE">
            <w:r w:rsidRPr="00D92DFC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893" w:type="dxa"/>
          </w:tcPr>
          <w:p w14:paraId="51A4635C" w14:textId="77777777" w:rsidR="00021E67" w:rsidRPr="00D92DFC" w:rsidRDefault="00021E67" w:rsidP="00C255BE">
            <w:pPr>
              <w:pStyle w:val="af"/>
              <w:rPr>
                <w:lang w:val="ru-RU"/>
              </w:rPr>
            </w:pPr>
            <w:r w:rsidRPr="00D92DFC">
              <w:rPr>
                <w:bCs/>
                <w:lang w:val="ru-RU"/>
              </w:rPr>
              <w:t>- эффективность использования и</w:t>
            </w:r>
            <w:r w:rsidRPr="00D92DFC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240" w:type="dxa"/>
            <w:vMerge/>
          </w:tcPr>
          <w:p w14:paraId="2A84A966" w14:textId="77777777" w:rsidR="00021E67" w:rsidRPr="00D92DFC" w:rsidRDefault="00021E67" w:rsidP="00C255BE">
            <w:pPr>
              <w:pStyle w:val="af"/>
              <w:rPr>
                <w:bCs/>
                <w:lang w:val="ru-RU"/>
              </w:rPr>
            </w:pPr>
          </w:p>
        </w:tc>
      </w:tr>
      <w:tr w:rsidR="00021E67" w:rsidRPr="00D92DFC" w14:paraId="18A2C423" w14:textId="77777777" w:rsidTr="00C255BE">
        <w:trPr>
          <w:trHeight w:val="1706"/>
        </w:trPr>
        <w:tc>
          <w:tcPr>
            <w:tcW w:w="2863" w:type="dxa"/>
          </w:tcPr>
          <w:p w14:paraId="0861B066" w14:textId="77777777" w:rsidR="00021E67" w:rsidRPr="00D92DFC" w:rsidRDefault="00021E67" w:rsidP="00C255BE">
            <w:r w:rsidRPr="00D92DFC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893" w:type="dxa"/>
          </w:tcPr>
          <w:p w14:paraId="26B8DFDF" w14:textId="77777777" w:rsidR="00021E67" w:rsidRPr="00D92DFC" w:rsidRDefault="00021E67" w:rsidP="00C255BE">
            <w:r w:rsidRPr="00D92DFC"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240" w:type="dxa"/>
            <w:vMerge/>
          </w:tcPr>
          <w:p w14:paraId="1D7124F0" w14:textId="77777777" w:rsidR="00021E67" w:rsidRPr="00D92DFC" w:rsidRDefault="00021E67" w:rsidP="00C255BE"/>
        </w:tc>
      </w:tr>
    </w:tbl>
    <w:p w14:paraId="374B27FD" w14:textId="77777777" w:rsidR="00021E67" w:rsidRDefault="00021E67" w:rsidP="00021E67">
      <w:pPr>
        <w:jc w:val="center"/>
        <w:rPr>
          <w:b/>
        </w:rPr>
      </w:pPr>
    </w:p>
    <w:p w14:paraId="6DDE921F" w14:textId="6A5524B4" w:rsidR="00077F47" w:rsidRDefault="00021E67" w:rsidP="000F35FB">
      <w:pPr>
        <w:jc w:val="center"/>
        <w:rPr>
          <w:b/>
        </w:rPr>
      </w:pPr>
      <w:r w:rsidRPr="006605C9">
        <w:rPr>
          <w:b/>
        </w:rPr>
        <w:lastRenderedPageBreak/>
        <w:t>Виды и качество выполнения работ с целью оценки сформированности профессиональных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4438"/>
        <w:gridCol w:w="2362"/>
      </w:tblGrid>
      <w:tr w:rsidR="00021E67" w:rsidRPr="00D92DFC" w14:paraId="4939A7E7" w14:textId="77777777" w:rsidTr="00C255BE">
        <w:trPr>
          <w:trHeight w:val="547"/>
        </w:trPr>
        <w:tc>
          <w:tcPr>
            <w:tcW w:w="3081" w:type="dxa"/>
          </w:tcPr>
          <w:p w14:paraId="0E9896BE" w14:textId="77777777" w:rsidR="00021E67" w:rsidRPr="00D92DFC" w:rsidRDefault="00021E67" w:rsidP="00C255BE">
            <w:pPr>
              <w:suppressAutoHyphens/>
              <w:jc w:val="center"/>
            </w:pPr>
            <w:r w:rsidRPr="00D92DFC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10" w:type="dxa"/>
          </w:tcPr>
          <w:p w14:paraId="0EDBA4A8" w14:textId="77777777" w:rsidR="00021E67" w:rsidRPr="00D92DFC" w:rsidRDefault="00021E67" w:rsidP="00C255BE">
            <w:pPr>
              <w:suppressAutoHyphens/>
              <w:jc w:val="center"/>
            </w:pPr>
            <w:r w:rsidRPr="00D92DFC">
              <w:t>Критерии оценки</w:t>
            </w:r>
          </w:p>
        </w:tc>
        <w:tc>
          <w:tcPr>
            <w:tcW w:w="2405" w:type="dxa"/>
          </w:tcPr>
          <w:p w14:paraId="1B488C43" w14:textId="77777777" w:rsidR="00021E67" w:rsidRPr="00D92DFC" w:rsidRDefault="00021E67" w:rsidP="00C255BE">
            <w:pPr>
              <w:suppressAutoHyphens/>
              <w:jc w:val="center"/>
            </w:pPr>
            <w:r w:rsidRPr="00D92DFC">
              <w:t>Методы оценки</w:t>
            </w:r>
          </w:p>
        </w:tc>
      </w:tr>
      <w:tr w:rsidR="00021E67" w:rsidRPr="00D92DFC" w14:paraId="783EFAB1" w14:textId="77777777" w:rsidTr="00C255BE">
        <w:trPr>
          <w:trHeight w:val="698"/>
        </w:trPr>
        <w:tc>
          <w:tcPr>
            <w:tcW w:w="3081" w:type="dxa"/>
          </w:tcPr>
          <w:p w14:paraId="43EB2049" w14:textId="77777777" w:rsidR="00021E67" w:rsidRPr="00D92DFC" w:rsidRDefault="00021E67" w:rsidP="00C255BE">
            <w:pPr>
              <w:suppressAutoHyphens/>
              <w:rPr>
                <w:b/>
              </w:rPr>
            </w:pPr>
            <w:r w:rsidRPr="00D92DFC">
              <w:rPr>
                <w:b/>
                <w:lang w:eastAsia="en-US"/>
              </w:rPr>
              <w:t>ПК 1.2</w:t>
            </w:r>
            <w:r w:rsidR="00077F47">
              <w:rPr>
                <w:b/>
                <w:lang w:eastAsia="en-US"/>
              </w:rPr>
              <w:t xml:space="preserve"> </w:t>
            </w:r>
            <w:r w:rsidRPr="00D92DFC">
              <w:rPr>
                <w:lang w:eastAsia="en-US"/>
              </w:rPr>
              <w:t>Выполнять монтаж, демонтаж и техническое обслуживание кабелей связи и оконечных структурированных кабельных устройств в соответствии с действующими отраслевыми стандартами.</w:t>
            </w:r>
          </w:p>
        </w:tc>
        <w:tc>
          <w:tcPr>
            <w:tcW w:w="4510" w:type="dxa"/>
          </w:tcPr>
          <w:p w14:paraId="2E42626B" w14:textId="77777777" w:rsidR="00021E67" w:rsidRPr="00D92DFC" w:rsidRDefault="00021E67" w:rsidP="00C255BE">
            <w:pPr>
              <w:autoSpaceDE w:val="0"/>
              <w:autoSpaceDN w:val="0"/>
              <w:adjustRightInd w:val="0"/>
              <w:rPr>
                <w:bCs/>
              </w:rPr>
            </w:pPr>
            <w:r w:rsidRPr="00D92DFC">
              <w:rPr>
                <w:bCs/>
              </w:rPr>
              <w:t xml:space="preserve">- выбор марки и типа кабеля осуществляется </w:t>
            </w:r>
            <w:r w:rsidRPr="00D92DFC">
              <w:t xml:space="preserve">в соответствии с проектом и </w:t>
            </w:r>
            <w:r w:rsidRPr="00D92DFC">
              <w:rPr>
                <w:bCs/>
              </w:rPr>
              <w:t xml:space="preserve">исходя из условий прокладки структурированных кабельных систем сетей широкополосного доступа в соответствии с действующими отраслевыми стандартами; </w:t>
            </w:r>
          </w:p>
          <w:p w14:paraId="43C66ACD" w14:textId="77777777" w:rsidR="00021E67" w:rsidRPr="00D92DFC" w:rsidRDefault="00021E67" w:rsidP="00C255BE">
            <w:pPr>
              <w:rPr>
                <w:lang w:eastAsia="en-US"/>
              </w:rPr>
            </w:pPr>
            <w:r w:rsidRPr="00D92DFC">
              <w:rPr>
                <w:lang w:eastAsia="en-US"/>
              </w:rPr>
              <w:t>- коммутация сетевого оборудования и рабочих станций заданной топологи производится в соответствии с действующими отраслевыми стандартами;</w:t>
            </w:r>
          </w:p>
          <w:p w14:paraId="2DFC22B3" w14:textId="77777777" w:rsidR="00021E67" w:rsidRPr="00D92DFC" w:rsidRDefault="00021E67" w:rsidP="00C255BE">
            <w:pPr>
              <w:rPr>
                <w:bCs/>
                <w:lang w:eastAsia="en-US"/>
              </w:rPr>
            </w:pPr>
            <w:r w:rsidRPr="00D92DFC">
              <w:rPr>
                <w:lang w:eastAsia="en-US"/>
              </w:rPr>
              <w:t xml:space="preserve">- </w:t>
            </w:r>
            <w:r w:rsidRPr="00D92DFC">
              <w:rPr>
                <w:bCs/>
                <w:lang w:eastAsia="en-US"/>
              </w:rPr>
              <w:t>техническая документация и формы (формуляры, паспорта, оперативные журналы и т.п.) заполняются в соответствии с действующими отраслевыми стандартами</w:t>
            </w:r>
          </w:p>
        </w:tc>
        <w:tc>
          <w:tcPr>
            <w:tcW w:w="2405" w:type="dxa"/>
          </w:tcPr>
          <w:p w14:paraId="3CCBF9E7" w14:textId="77777777" w:rsidR="00021E67" w:rsidRPr="00D92DFC" w:rsidRDefault="00021E67" w:rsidP="00C255BE">
            <w:pPr>
              <w:rPr>
                <w:lang w:eastAsia="en-US"/>
              </w:rPr>
            </w:pPr>
          </w:p>
        </w:tc>
      </w:tr>
      <w:tr w:rsidR="00077F47" w:rsidRPr="00D92DFC" w14:paraId="103643CB" w14:textId="77777777" w:rsidTr="000F35FB">
        <w:trPr>
          <w:trHeight w:val="1291"/>
        </w:trPr>
        <w:tc>
          <w:tcPr>
            <w:tcW w:w="3081" w:type="dxa"/>
          </w:tcPr>
          <w:p w14:paraId="23244819" w14:textId="77777777" w:rsidR="00077F47" w:rsidRDefault="00077F47" w:rsidP="00077F47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79B7B11A" w14:textId="35E697AA" w:rsidR="00077F47" w:rsidRPr="00D92DFC" w:rsidRDefault="00077F47" w:rsidP="000F35FB">
            <w:pPr>
              <w:rPr>
                <w:b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>выводится на основе оценок за каждый вид работы по пятибалльной шкале</w:t>
            </w:r>
            <w:r w:rsidRPr="00B44EA4">
              <w:rPr>
                <w:lang w:eastAsia="en-US"/>
              </w:rPr>
              <w:t xml:space="preserve">) </w:t>
            </w:r>
          </w:p>
        </w:tc>
        <w:tc>
          <w:tcPr>
            <w:tcW w:w="4510" w:type="dxa"/>
          </w:tcPr>
          <w:p w14:paraId="171221B7" w14:textId="77777777" w:rsidR="00077F47" w:rsidRPr="00D92DFC" w:rsidRDefault="00077F47" w:rsidP="00C255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05" w:type="dxa"/>
          </w:tcPr>
          <w:p w14:paraId="2DA43948" w14:textId="77777777" w:rsidR="00077F47" w:rsidRPr="00D92DFC" w:rsidRDefault="00077F47" w:rsidP="00C255BE">
            <w:pPr>
              <w:rPr>
                <w:lang w:eastAsia="en-US"/>
              </w:rPr>
            </w:pPr>
          </w:p>
        </w:tc>
      </w:tr>
    </w:tbl>
    <w:p w14:paraId="0CD384E9" w14:textId="77777777" w:rsidR="00021E67" w:rsidRDefault="00021E67" w:rsidP="00021E67">
      <w:pPr>
        <w:jc w:val="center"/>
        <w:rPr>
          <w:b/>
          <w:sz w:val="16"/>
          <w:szCs w:val="16"/>
        </w:rPr>
      </w:pPr>
    </w:p>
    <w:p w14:paraId="45948733" w14:textId="77777777" w:rsidR="00021E67" w:rsidRDefault="00021E67" w:rsidP="000F35FB">
      <w:pPr>
        <w:ind w:firstLine="709"/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6E137A74" w14:textId="77777777" w:rsidR="00021E67" w:rsidRPr="006E595D" w:rsidRDefault="00021E67" w:rsidP="00021E67">
      <w:pPr>
        <w:jc w:val="center"/>
        <w:rPr>
          <w:sz w:val="16"/>
          <w:szCs w:val="16"/>
        </w:rPr>
      </w:pPr>
    </w:p>
    <w:p w14:paraId="7C4DA68E" w14:textId="77777777" w:rsidR="00021E67" w:rsidRPr="006605C9" w:rsidRDefault="00021E67" w:rsidP="00021E67">
      <w:r w:rsidRPr="006605C9">
        <w:rPr>
          <w:b/>
        </w:rPr>
        <w:t>Характеристика профессиональной деятельности ст</w:t>
      </w:r>
      <w:r>
        <w:rPr>
          <w:b/>
        </w:rPr>
        <w:t xml:space="preserve">удента во время </w:t>
      </w:r>
      <w:r w:rsidR="00864A23">
        <w:rPr>
          <w:b/>
        </w:rPr>
        <w:t xml:space="preserve">производственной </w:t>
      </w:r>
      <w:r w:rsidRPr="006605C9">
        <w:rPr>
          <w:b/>
        </w:rPr>
        <w:t>практики(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49FB7D83" w14:textId="77777777" w:rsidR="00021E67" w:rsidRPr="006605C9" w:rsidRDefault="00021E67" w:rsidP="00021E67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0AE208" w14:textId="77777777" w:rsidR="00021E67" w:rsidRPr="006605C9" w:rsidRDefault="00021E67" w:rsidP="00021E67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8E25C5" w14:textId="4CC53DDB" w:rsidR="00021E67" w:rsidRPr="006605C9" w:rsidRDefault="00021E67" w:rsidP="00021E67">
      <w:r w:rsidRPr="006605C9">
        <w:t>______________________________________________________________________</w:t>
      </w:r>
    </w:p>
    <w:p w14:paraId="044BE0BE" w14:textId="77777777" w:rsidR="00021E67" w:rsidRDefault="00021E67" w:rsidP="00021E67"/>
    <w:p w14:paraId="6DF99B42" w14:textId="5170B0E1" w:rsidR="00021E67" w:rsidRPr="006605C9" w:rsidRDefault="00021E67" w:rsidP="00021E67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 w:rsidR="000F35FB">
        <w:t>2</w:t>
      </w:r>
      <w:r>
        <w:t xml:space="preserve">___ </w:t>
      </w:r>
      <w:r w:rsidRPr="006605C9">
        <w:t>г.</w:t>
      </w:r>
    </w:p>
    <w:p w14:paraId="1BC622B2" w14:textId="77777777" w:rsidR="00021E67" w:rsidRDefault="00021E67" w:rsidP="00021E67"/>
    <w:p w14:paraId="1B2DD9E9" w14:textId="77777777" w:rsidR="00021E67" w:rsidRDefault="00021E67" w:rsidP="00021E67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14:paraId="490D91EA" w14:textId="77777777" w:rsidR="00021E67" w:rsidRDefault="00021E67" w:rsidP="00021E67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14:paraId="28A3A8C8" w14:textId="77777777" w:rsidR="00021E67" w:rsidRDefault="00021E67" w:rsidP="00021E67"/>
    <w:p w14:paraId="298ED447" w14:textId="77777777" w:rsidR="00021E67" w:rsidRDefault="00021E67" w:rsidP="00021E67">
      <w:r w:rsidRPr="006605C9">
        <w:t>Подпись руководителя базы практики</w:t>
      </w:r>
      <w:r>
        <w:tab/>
      </w:r>
      <w:r>
        <w:tab/>
      </w:r>
      <w:r>
        <w:tab/>
        <w:t>___________ /__________________/</w:t>
      </w:r>
    </w:p>
    <w:p w14:paraId="6772768A" w14:textId="77777777" w:rsidR="00021E67" w:rsidRDefault="00021E67" w:rsidP="00021E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14:paraId="2D3A88AA" w14:textId="77777777" w:rsidR="00D81986" w:rsidRPr="00A77B5D" w:rsidRDefault="00021E67" w:rsidP="00D54FC4">
      <w:r>
        <w:t>МП</w:t>
      </w:r>
    </w:p>
    <w:sectPr w:rsidR="00D81986" w:rsidRPr="00A77B5D" w:rsidSect="0011734C">
      <w:footerReference w:type="even" r:id="rId13"/>
      <w:foot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03A35" w14:textId="77777777" w:rsidR="009145B9" w:rsidRDefault="009145B9">
      <w:r>
        <w:separator/>
      </w:r>
    </w:p>
  </w:endnote>
  <w:endnote w:type="continuationSeparator" w:id="0">
    <w:p w14:paraId="340C213B" w14:textId="77777777" w:rsidR="009145B9" w:rsidRDefault="0091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7C760" w14:textId="77777777" w:rsidR="007E2FF4" w:rsidRDefault="003E1388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91872CF" w14:textId="77777777" w:rsidR="007E2FF4" w:rsidRDefault="007E2FF4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CF0F" w14:textId="77777777" w:rsidR="007E2FF4" w:rsidRDefault="003E1388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748D">
      <w:rPr>
        <w:rStyle w:val="aa"/>
        <w:noProof/>
      </w:rPr>
      <w:t>14</w:t>
    </w:r>
    <w:r>
      <w:rPr>
        <w:rStyle w:val="aa"/>
      </w:rPr>
      <w:fldChar w:fldCharType="end"/>
    </w:r>
  </w:p>
  <w:p w14:paraId="4558719A" w14:textId="77777777" w:rsidR="007E2FF4" w:rsidRDefault="007E2FF4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9B740" w14:textId="77777777" w:rsidR="009145B9" w:rsidRDefault="009145B9">
      <w:r>
        <w:separator/>
      </w:r>
    </w:p>
  </w:footnote>
  <w:footnote w:type="continuationSeparator" w:id="0">
    <w:p w14:paraId="073BCF59" w14:textId="77777777" w:rsidR="009145B9" w:rsidRDefault="0091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5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E4C94"/>
    <w:multiLevelType w:val="hybridMultilevel"/>
    <w:tmpl w:val="C5028CEC"/>
    <w:lvl w:ilvl="0" w:tplc="3662AF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22246E9D"/>
    <w:multiLevelType w:val="multilevel"/>
    <w:tmpl w:val="3060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BB043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13"/>
  </w:num>
  <w:num w:numId="10">
    <w:abstractNumId w:val="12"/>
  </w:num>
  <w:num w:numId="11">
    <w:abstractNumId w:val="11"/>
  </w:num>
  <w:num w:numId="12">
    <w:abstractNumId w:val="15"/>
  </w:num>
  <w:num w:numId="13">
    <w:abstractNumId w:val="16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A1"/>
    <w:rsid w:val="00000BB6"/>
    <w:rsid w:val="00002B55"/>
    <w:rsid w:val="00006542"/>
    <w:rsid w:val="00017B71"/>
    <w:rsid w:val="00021E67"/>
    <w:rsid w:val="00022DF2"/>
    <w:rsid w:val="00046CF4"/>
    <w:rsid w:val="00067095"/>
    <w:rsid w:val="000703E5"/>
    <w:rsid w:val="00077F47"/>
    <w:rsid w:val="000824E4"/>
    <w:rsid w:val="000B0A95"/>
    <w:rsid w:val="000B697C"/>
    <w:rsid w:val="000B7A19"/>
    <w:rsid w:val="000C748D"/>
    <w:rsid w:val="000E57CB"/>
    <w:rsid w:val="000F35FB"/>
    <w:rsid w:val="00107099"/>
    <w:rsid w:val="0011734C"/>
    <w:rsid w:val="001534D8"/>
    <w:rsid w:val="00192B35"/>
    <w:rsid w:val="0019455B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31346B"/>
    <w:rsid w:val="00331C1B"/>
    <w:rsid w:val="00346D3A"/>
    <w:rsid w:val="003803BF"/>
    <w:rsid w:val="003832BA"/>
    <w:rsid w:val="00393117"/>
    <w:rsid w:val="003A3E78"/>
    <w:rsid w:val="003B5BEC"/>
    <w:rsid w:val="003D1828"/>
    <w:rsid w:val="003D3B2C"/>
    <w:rsid w:val="003E1388"/>
    <w:rsid w:val="003F1EAB"/>
    <w:rsid w:val="004269A0"/>
    <w:rsid w:val="00432D94"/>
    <w:rsid w:val="004A58C8"/>
    <w:rsid w:val="004E53F4"/>
    <w:rsid w:val="00532C10"/>
    <w:rsid w:val="00553331"/>
    <w:rsid w:val="0057022D"/>
    <w:rsid w:val="00587C6C"/>
    <w:rsid w:val="005D47B6"/>
    <w:rsid w:val="005E0C27"/>
    <w:rsid w:val="005E49EB"/>
    <w:rsid w:val="00630FAF"/>
    <w:rsid w:val="006379ED"/>
    <w:rsid w:val="006A42CD"/>
    <w:rsid w:val="006A6FBE"/>
    <w:rsid w:val="006C02E6"/>
    <w:rsid w:val="006E72DF"/>
    <w:rsid w:val="007133A4"/>
    <w:rsid w:val="0071538B"/>
    <w:rsid w:val="00754796"/>
    <w:rsid w:val="007622E5"/>
    <w:rsid w:val="00764C8B"/>
    <w:rsid w:val="007A18B1"/>
    <w:rsid w:val="007B0BF6"/>
    <w:rsid w:val="007B479A"/>
    <w:rsid w:val="007C4F9B"/>
    <w:rsid w:val="007E2FF4"/>
    <w:rsid w:val="00802A39"/>
    <w:rsid w:val="00814629"/>
    <w:rsid w:val="008263B3"/>
    <w:rsid w:val="00833D06"/>
    <w:rsid w:val="00842C55"/>
    <w:rsid w:val="008432DC"/>
    <w:rsid w:val="00845549"/>
    <w:rsid w:val="00846671"/>
    <w:rsid w:val="00864A23"/>
    <w:rsid w:val="008660E5"/>
    <w:rsid w:val="008725A1"/>
    <w:rsid w:val="008C0BFE"/>
    <w:rsid w:val="008E03DA"/>
    <w:rsid w:val="008F118C"/>
    <w:rsid w:val="008F4247"/>
    <w:rsid w:val="009145B9"/>
    <w:rsid w:val="00921FF4"/>
    <w:rsid w:val="009405CA"/>
    <w:rsid w:val="009405E0"/>
    <w:rsid w:val="00945115"/>
    <w:rsid w:val="00952ED6"/>
    <w:rsid w:val="00977125"/>
    <w:rsid w:val="009860C8"/>
    <w:rsid w:val="009E4C3C"/>
    <w:rsid w:val="009F614C"/>
    <w:rsid w:val="00A05F15"/>
    <w:rsid w:val="00A11E83"/>
    <w:rsid w:val="00A426AB"/>
    <w:rsid w:val="00A4421F"/>
    <w:rsid w:val="00A53CB7"/>
    <w:rsid w:val="00A77B5D"/>
    <w:rsid w:val="00AB7196"/>
    <w:rsid w:val="00AC3FA8"/>
    <w:rsid w:val="00AF4B48"/>
    <w:rsid w:val="00B17002"/>
    <w:rsid w:val="00B34E13"/>
    <w:rsid w:val="00B90A94"/>
    <w:rsid w:val="00BA4C09"/>
    <w:rsid w:val="00BC1731"/>
    <w:rsid w:val="00BD4C9C"/>
    <w:rsid w:val="00BF2C5B"/>
    <w:rsid w:val="00BF3AA8"/>
    <w:rsid w:val="00C01D8F"/>
    <w:rsid w:val="00C02700"/>
    <w:rsid w:val="00C255BE"/>
    <w:rsid w:val="00C555BB"/>
    <w:rsid w:val="00C723EE"/>
    <w:rsid w:val="00C81AA9"/>
    <w:rsid w:val="00C975C7"/>
    <w:rsid w:val="00CA13CD"/>
    <w:rsid w:val="00D10CD6"/>
    <w:rsid w:val="00D179C7"/>
    <w:rsid w:val="00D20320"/>
    <w:rsid w:val="00D54FC4"/>
    <w:rsid w:val="00D81986"/>
    <w:rsid w:val="00D9375C"/>
    <w:rsid w:val="00DA4F5A"/>
    <w:rsid w:val="00DC1840"/>
    <w:rsid w:val="00E065EB"/>
    <w:rsid w:val="00E1107C"/>
    <w:rsid w:val="00E22183"/>
    <w:rsid w:val="00E708EE"/>
    <w:rsid w:val="00E94601"/>
    <w:rsid w:val="00EA4304"/>
    <w:rsid w:val="00EC50B3"/>
    <w:rsid w:val="00EE7E16"/>
    <w:rsid w:val="00EF35FC"/>
    <w:rsid w:val="00F056C3"/>
    <w:rsid w:val="00F345EF"/>
    <w:rsid w:val="00F373F9"/>
    <w:rsid w:val="00F37482"/>
    <w:rsid w:val="00F839E3"/>
    <w:rsid w:val="00F86387"/>
    <w:rsid w:val="00F90EDF"/>
    <w:rsid w:val="00F9136B"/>
    <w:rsid w:val="00FB280C"/>
    <w:rsid w:val="00FB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BA313"/>
  <w15:docId w15:val="{6947B356-B1F6-4FAC-BE54-C945BF44D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A58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  <w:style w:type="character" w:customStyle="1" w:styleId="20">
    <w:name w:val="Заголовок 2 Знак"/>
    <w:link w:val="2"/>
    <w:semiHidden/>
    <w:rsid w:val="004A58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link w:val="ae"/>
    <w:uiPriority w:val="99"/>
    <w:qFormat/>
    <w:rsid w:val="00C01D8F"/>
    <w:pPr>
      <w:spacing w:before="120" w:after="120"/>
      <w:ind w:left="708"/>
    </w:pPr>
    <w:rPr>
      <w:rFonts w:eastAsia="Times New Roman"/>
      <w:szCs w:val="20"/>
    </w:rPr>
  </w:style>
  <w:style w:type="character" w:customStyle="1" w:styleId="ae">
    <w:name w:val="Абзац списка Знак"/>
    <w:link w:val="ad"/>
    <w:uiPriority w:val="99"/>
    <w:locked/>
    <w:rsid w:val="00C01D8F"/>
    <w:rPr>
      <w:sz w:val="24"/>
    </w:rPr>
  </w:style>
  <w:style w:type="paragraph" w:customStyle="1" w:styleId="bkmisc">
    <w:name w:val="bk_misc"/>
    <w:basedOn w:val="a"/>
    <w:rsid w:val="00021E67"/>
    <w:pPr>
      <w:suppressAutoHyphens/>
      <w:spacing w:before="280" w:after="280"/>
    </w:pPr>
    <w:rPr>
      <w:rFonts w:eastAsia="Times New Roman"/>
      <w:lang w:eastAsia="ar-SA"/>
    </w:rPr>
  </w:style>
  <w:style w:type="paragraph" w:styleId="af">
    <w:name w:val="Normal (Web)"/>
    <w:basedOn w:val="a"/>
    <w:uiPriority w:val="99"/>
    <w:rsid w:val="00021E67"/>
    <w:pPr>
      <w:widowControl w:val="0"/>
    </w:pPr>
    <w:rPr>
      <w:rFonts w:eastAsia="Times New Roman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GKR\Desktop\2.08\znanium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GKR\Downloads\znaniu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75615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GKR\Desktop\2.08\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GKR\Desktop\2.08\znanium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A5B2C-7C55-4C6A-9582-933A3A44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21174</CharactersWithSpaces>
  <SharedDoc>false</SharedDoc>
  <HLinks>
    <vt:vector size="30" baseType="variant">
      <vt:variant>
        <vt:i4>7929958</vt:i4>
      </vt:variant>
      <vt:variant>
        <vt:i4>12</vt:i4>
      </vt:variant>
      <vt:variant>
        <vt:i4>0</vt:i4>
      </vt:variant>
      <vt:variant>
        <vt:i4>5</vt:i4>
      </vt:variant>
      <vt:variant>
        <vt:lpwstr>C:\Users\UGKR\Downloads\znanium.com</vt:lpwstr>
      </vt:variant>
      <vt:variant>
        <vt:lpwstr/>
      </vt:variant>
      <vt:variant>
        <vt:i4>786444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http://znanium.com/catalog/product/756155</vt:lpwstr>
      </vt:variant>
      <vt:variant>
        <vt:lpwstr/>
      </vt:variant>
      <vt:variant>
        <vt:i4>2162702</vt:i4>
      </vt:variant>
      <vt:variant>
        <vt:i4>6</vt:i4>
      </vt:variant>
      <vt:variant>
        <vt:i4>0</vt:i4>
      </vt:variant>
      <vt:variant>
        <vt:i4>5</vt:i4>
      </vt:variant>
      <vt:variant>
        <vt:lpwstr>C:\Users\UGKR\Desktop\2.08\znanium.com</vt:lpwstr>
      </vt:variant>
      <vt:variant>
        <vt:lpwstr/>
      </vt:variant>
      <vt:variant>
        <vt:i4>2162702</vt:i4>
      </vt:variant>
      <vt:variant>
        <vt:i4>3</vt:i4>
      </vt:variant>
      <vt:variant>
        <vt:i4>0</vt:i4>
      </vt:variant>
      <vt:variant>
        <vt:i4>5</vt:i4>
      </vt:variant>
      <vt:variant>
        <vt:lpwstr>C:\Users\UGKR\Desktop\2.08\znanium.com</vt:lpwstr>
      </vt:variant>
      <vt:variant>
        <vt:lpwstr/>
      </vt:variant>
      <vt:variant>
        <vt:i4>2162702</vt:i4>
      </vt:variant>
      <vt:variant>
        <vt:i4>0</vt:i4>
      </vt:variant>
      <vt:variant>
        <vt:i4>0</vt:i4>
      </vt:variant>
      <vt:variant>
        <vt:i4>5</vt:i4>
      </vt:variant>
      <vt:variant>
        <vt:lpwstr>C:\Users\UGKR\Desktop\2.08\znanium.com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Елистратова Э.Р.</cp:lastModifiedBy>
  <cp:revision>12</cp:revision>
  <cp:lastPrinted>2002-01-01T01:27:00Z</cp:lastPrinted>
  <dcterms:created xsi:type="dcterms:W3CDTF">2019-04-09T16:15:00Z</dcterms:created>
  <dcterms:modified xsi:type="dcterms:W3CDTF">2021-02-01T14:20:00Z</dcterms:modified>
</cp:coreProperties>
</file>